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7BD13C49" w:rsidR="00BF7F06" w:rsidRPr="00A11D21" w:rsidRDefault="00035EB9" w:rsidP="009E4AB7">
      <w:pPr>
        <w:rPr>
          <w:rFonts w:ascii="Calibri" w:hAnsi="Calibri" w:cs="Calibri"/>
          <w:b/>
          <w:bCs/>
        </w:rPr>
      </w:pPr>
      <w:r>
        <w:rPr>
          <w:rFonts w:ascii="Calibri" w:hAnsi="Calibri" w:cs="Calibri"/>
          <w:b/>
          <w:bCs/>
        </w:rPr>
        <w:t>YOLO</w:t>
      </w:r>
    </w:p>
    <w:p w14:paraId="2CDC2AFF" w14:textId="4AABF50C" w:rsidR="007A6325" w:rsidRPr="00A11D21" w:rsidRDefault="002035A1" w:rsidP="009E4AB7">
      <w:pPr>
        <w:rPr>
          <w:rFonts w:ascii="Calibri" w:hAnsi="Calibri" w:cs="Calibri"/>
          <w:b/>
          <w:bCs/>
        </w:rPr>
      </w:pPr>
      <w:r>
        <w:rPr>
          <w:rFonts w:ascii="Calibri" w:hAnsi="Calibri" w:cs="Calibri"/>
          <w:b/>
          <w:bCs/>
        </w:rPr>
        <w:t>Relationships That Rock</w:t>
      </w:r>
      <w:r w:rsidR="00BC4BDD">
        <w:rPr>
          <w:rFonts w:ascii="Calibri" w:hAnsi="Calibri" w:cs="Calibri"/>
          <w:b/>
          <w:bCs/>
        </w:rPr>
        <w:t xml:space="preserve"> </w:t>
      </w:r>
      <w:r w:rsidR="00B44FE0">
        <w:rPr>
          <w:rFonts w:ascii="Calibri" w:hAnsi="Calibri" w:cs="Calibri"/>
          <w:b/>
          <w:bCs/>
        </w:rPr>
        <w:t xml:space="preserve">(Part </w:t>
      </w:r>
      <w:r w:rsidR="00661114">
        <w:rPr>
          <w:rFonts w:ascii="Calibri" w:hAnsi="Calibri" w:cs="Calibri"/>
          <w:b/>
          <w:bCs/>
        </w:rPr>
        <w:t>7</w:t>
      </w:r>
      <w:r w:rsidR="00035EB9">
        <w:rPr>
          <w:rFonts w:ascii="Calibri" w:hAnsi="Calibri" w:cs="Calibri"/>
          <w:b/>
          <w:bCs/>
        </w:rPr>
        <w:t xml:space="preserve"> of 8</w:t>
      </w:r>
      <w:r w:rsidR="00B44FE0">
        <w:rPr>
          <w:rFonts w:ascii="Calibri" w:hAnsi="Calibri" w:cs="Calibri"/>
          <w:b/>
          <w:bCs/>
        </w:rPr>
        <w:t>)</w:t>
      </w:r>
    </w:p>
    <w:p w14:paraId="156A3DE0" w14:textId="5496D369" w:rsidR="007A6325" w:rsidRPr="00A11D21" w:rsidRDefault="00035EB9" w:rsidP="009E4AB7">
      <w:pPr>
        <w:rPr>
          <w:rFonts w:ascii="Calibri" w:hAnsi="Calibri" w:cs="Calibri"/>
          <w:b/>
          <w:bCs/>
        </w:rPr>
      </w:pPr>
      <w:r>
        <w:rPr>
          <w:rFonts w:ascii="Calibri" w:hAnsi="Calibri" w:cs="Calibri"/>
          <w:b/>
          <w:bCs/>
        </w:rPr>
        <w:t xml:space="preserve">Ephesians </w:t>
      </w:r>
      <w:r w:rsidR="00BC4BDD">
        <w:rPr>
          <w:rFonts w:ascii="Calibri" w:hAnsi="Calibri" w:cs="Calibri"/>
          <w:b/>
          <w:bCs/>
        </w:rPr>
        <w:t>5</w:t>
      </w:r>
      <w:r w:rsidR="002035A1">
        <w:rPr>
          <w:rFonts w:ascii="Calibri" w:hAnsi="Calibri" w:cs="Calibri"/>
          <w:b/>
          <w:bCs/>
        </w:rPr>
        <w:t>-6</w:t>
      </w:r>
    </w:p>
    <w:p w14:paraId="27D4678F" w14:textId="77777777" w:rsidR="007A6325" w:rsidRPr="00A11D21" w:rsidRDefault="009E4AB7" w:rsidP="009E4AB7">
      <w:pPr>
        <w:rPr>
          <w:rFonts w:ascii="Calibri" w:hAnsi="Calibri" w:cs="Calibri"/>
          <w:b/>
          <w:bCs/>
        </w:rPr>
      </w:pPr>
      <w:r w:rsidRPr="00A11D21">
        <w:rPr>
          <w:rFonts w:ascii="Calibri" w:hAnsi="Calibri" w:cs="Calibri"/>
          <w:b/>
          <w:bCs/>
        </w:rPr>
        <w:t>Pastor Ryan He</w:t>
      </w:r>
      <w:r w:rsidR="00F36CB1" w:rsidRPr="00A11D21">
        <w:rPr>
          <w:rFonts w:ascii="Calibri" w:hAnsi="Calibri" w:cs="Calibri"/>
          <w:b/>
          <w:bCs/>
        </w:rPr>
        <w:t>ll</w:t>
      </w:r>
      <w:r w:rsidRPr="00A11D21">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68D61DE4" w14:textId="3FDC009B" w:rsidR="004D7B9D" w:rsidRDefault="002035A1" w:rsidP="002035A1">
      <w:pPr>
        <w:spacing w:line="276" w:lineRule="auto"/>
        <w:rPr>
          <w:rFonts w:ascii="Calibri" w:hAnsi="Calibri"/>
        </w:rPr>
      </w:pPr>
      <w:r w:rsidRPr="002035A1">
        <w:rPr>
          <w:rFonts w:ascii="Calibri" w:hAnsi="Calibri"/>
        </w:rPr>
        <w:t xml:space="preserve">I want to talk to you about one principle that </w:t>
      </w:r>
      <w:proofErr w:type="gramStart"/>
      <w:r w:rsidRPr="002035A1">
        <w:rPr>
          <w:rFonts w:ascii="Calibri" w:hAnsi="Calibri"/>
        </w:rPr>
        <w:t>has the ability to</w:t>
      </w:r>
      <w:proofErr w:type="gramEnd"/>
      <w:r w:rsidRPr="002035A1">
        <w:rPr>
          <w:rFonts w:ascii="Calibri" w:hAnsi="Calibri"/>
        </w:rPr>
        <w:t xml:space="preserve"> revolutionize all of your relationships. Relationships are so important because everywhere we turn we have relationships. It really is the truth that relationships can be one of the most hurtful parts of our lives and they can be one of the greatest blessings too. </w:t>
      </w:r>
    </w:p>
    <w:p w14:paraId="00B9B85C" w14:textId="77777777" w:rsidR="004D7B9D" w:rsidRDefault="004D7B9D" w:rsidP="002035A1">
      <w:pPr>
        <w:spacing w:line="276" w:lineRule="auto"/>
        <w:rPr>
          <w:rFonts w:ascii="Calibri" w:hAnsi="Calibri"/>
        </w:rPr>
      </w:pPr>
    </w:p>
    <w:p w14:paraId="2B370E38" w14:textId="5969C705" w:rsidR="002035A1" w:rsidRPr="002035A1" w:rsidRDefault="002035A1" w:rsidP="002035A1">
      <w:pPr>
        <w:spacing w:line="276" w:lineRule="auto"/>
        <w:rPr>
          <w:rFonts w:ascii="Calibri" w:hAnsi="Calibri"/>
        </w:rPr>
      </w:pPr>
      <w:r w:rsidRPr="002035A1">
        <w:rPr>
          <w:rFonts w:ascii="Calibri" w:hAnsi="Calibri"/>
        </w:rPr>
        <w:t xml:space="preserve">Educators say that people learn better when they are in relationship. Doctors say people heal better when they are in relationship. Corporations say that people work better when they are in relationship. Counselors say people recover faster when they're in relationship. Relationships have such a profound and immense contribution to make in and among our lives. </w:t>
      </w:r>
    </w:p>
    <w:p w14:paraId="7A2942F2" w14:textId="77777777" w:rsidR="002035A1" w:rsidRPr="002035A1" w:rsidRDefault="002035A1" w:rsidP="002035A1">
      <w:pPr>
        <w:spacing w:line="276" w:lineRule="auto"/>
        <w:rPr>
          <w:rFonts w:ascii="Calibri" w:hAnsi="Calibri"/>
        </w:rPr>
      </w:pPr>
    </w:p>
    <w:p w14:paraId="1BFA3E7E" w14:textId="77777777" w:rsidR="002035A1" w:rsidRPr="002035A1" w:rsidRDefault="002035A1" w:rsidP="002035A1">
      <w:pPr>
        <w:spacing w:line="276" w:lineRule="auto"/>
        <w:rPr>
          <w:rFonts w:ascii="Calibri" w:hAnsi="Calibri"/>
        </w:rPr>
      </w:pPr>
      <w:r w:rsidRPr="002035A1">
        <w:rPr>
          <w:rFonts w:ascii="Calibri" w:hAnsi="Calibri"/>
        </w:rPr>
        <w:t xml:space="preserve">Today, I want to welcome you back to our series, “YOLO.” We've been talking about what we can do to really live life to the fullest. We couldn’t have a “YOLO” series without talking about relationships because they are such a profound part of our lives. </w:t>
      </w:r>
    </w:p>
    <w:p w14:paraId="6A3C35EC" w14:textId="77777777" w:rsidR="002035A1" w:rsidRPr="002035A1" w:rsidRDefault="002035A1" w:rsidP="002035A1">
      <w:pPr>
        <w:spacing w:line="276" w:lineRule="auto"/>
        <w:rPr>
          <w:rFonts w:ascii="Calibri" w:hAnsi="Calibri"/>
        </w:rPr>
      </w:pPr>
    </w:p>
    <w:p w14:paraId="22ED89E2" w14:textId="77777777" w:rsidR="002035A1" w:rsidRPr="002035A1" w:rsidRDefault="002035A1" w:rsidP="002035A1">
      <w:pPr>
        <w:spacing w:line="276" w:lineRule="auto"/>
        <w:rPr>
          <w:rFonts w:ascii="Calibri" w:hAnsi="Calibri"/>
        </w:rPr>
      </w:pPr>
      <w:r w:rsidRPr="002035A1">
        <w:rPr>
          <w:rFonts w:ascii="Calibri" w:hAnsi="Calibri"/>
        </w:rPr>
        <w:t>I want us to open our Bibles today to Ephesians 5. I want us to see this one powerful principle. I believe that this principle has the ability to radically change your life. This principle is not great communication, although communication is an important part of relationships. This principle is not more time together, although time together is an important thing in relationships. It’s not even financial stability, as great as that is. What I want to share with you today is something that is even more profound and more amazing than all of those things, and that is the principle of yielding to one another.</w:t>
      </w:r>
    </w:p>
    <w:p w14:paraId="0DCF7334" w14:textId="77777777" w:rsidR="002035A1" w:rsidRPr="002035A1" w:rsidRDefault="002035A1" w:rsidP="002035A1">
      <w:pPr>
        <w:spacing w:line="276" w:lineRule="auto"/>
        <w:rPr>
          <w:rFonts w:ascii="Calibri" w:hAnsi="Calibri"/>
        </w:rPr>
      </w:pPr>
    </w:p>
    <w:p w14:paraId="6A834C08" w14:textId="77777777" w:rsidR="002035A1" w:rsidRPr="002035A1" w:rsidRDefault="002035A1" w:rsidP="002035A1">
      <w:pPr>
        <w:spacing w:line="276" w:lineRule="auto"/>
        <w:rPr>
          <w:rFonts w:ascii="Calibri" w:hAnsi="Calibri"/>
        </w:rPr>
      </w:pPr>
      <w:r w:rsidRPr="002035A1">
        <w:rPr>
          <w:rFonts w:ascii="Calibri" w:hAnsi="Calibri"/>
        </w:rPr>
        <w:t>“Yield to obey each other because you respect Christ” (Ephesians 5:21).</w:t>
      </w:r>
    </w:p>
    <w:p w14:paraId="4A08CD4F" w14:textId="77777777" w:rsidR="002035A1" w:rsidRPr="002035A1" w:rsidRDefault="002035A1" w:rsidP="002035A1">
      <w:pPr>
        <w:spacing w:line="276" w:lineRule="auto"/>
        <w:rPr>
          <w:rFonts w:ascii="Calibri" w:hAnsi="Calibri"/>
        </w:rPr>
      </w:pPr>
    </w:p>
    <w:p w14:paraId="4EB939F2" w14:textId="47AE301D" w:rsidR="002035A1" w:rsidRPr="002035A1" w:rsidRDefault="002035A1" w:rsidP="002035A1">
      <w:pPr>
        <w:spacing w:line="276" w:lineRule="auto"/>
        <w:rPr>
          <w:rFonts w:ascii="Calibri" w:hAnsi="Calibri"/>
        </w:rPr>
      </w:pPr>
      <w:r w:rsidRPr="002035A1">
        <w:rPr>
          <w:rFonts w:ascii="Calibri" w:hAnsi="Calibri"/>
        </w:rPr>
        <w:t xml:space="preserve">In other words, the key to great relationships is learning to yield to one another. Yielding is when I consider your deal to be more important than my deal. Yielding. Some of your translations may say “submission.” Submission is a similar word to yield. It means </w:t>
      </w:r>
      <w:r w:rsidR="004D7B9D">
        <w:rPr>
          <w:rFonts w:ascii="Calibri" w:hAnsi="Calibri"/>
        </w:rPr>
        <w:t xml:space="preserve">kind of </w:t>
      </w:r>
      <w:r w:rsidRPr="002035A1">
        <w:rPr>
          <w:rFonts w:ascii="Calibri" w:hAnsi="Calibri"/>
        </w:rPr>
        <w:t xml:space="preserve">the same thing. To yield to somebody means to consider your deal to be more important than my deal. </w:t>
      </w:r>
    </w:p>
    <w:p w14:paraId="32F0E87C" w14:textId="77777777" w:rsidR="002035A1" w:rsidRPr="002035A1" w:rsidRDefault="002035A1" w:rsidP="002035A1">
      <w:pPr>
        <w:spacing w:line="276" w:lineRule="auto"/>
        <w:rPr>
          <w:rFonts w:ascii="Calibri" w:hAnsi="Calibri"/>
        </w:rPr>
      </w:pPr>
    </w:p>
    <w:p w14:paraId="5F13A247" w14:textId="77777777" w:rsidR="002035A1" w:rsidRPr="002035A1" w:rsidRDefault="002035A1" w:rsidP="002035A1">
      <w:pPr>
        <w:spacing w:line="276" w:lineRule="auto"/>
        <w:rPr>
          <w:rFonts w:ascii="Calibri" w:hAnsi="Calibri"/>
        </w:rPr>
      </w:pPr>
      <w:r w:rsidRPr="002035A1">
        <w:rPr>
          <w:rFonts w:ascii="Calibri" w:hAnsi="Calibri"/>
        </w:rPr>
        <w:t xml:space="preserve">The reason that a lot of relationships have gone off the rails is because everybody's talking about what </w:t>
      </w:r>
      <w:r w:rsidRPr="002035A1">
        <w:rPr>
          <w:rFonts w:ascii="Calibri" w:hAnsi="Calibri"/>
          <w:i/>
          <w:iCs/>
        </w:rPr>
        <w:t xml:space="preserve">they </w:t>
      </w:r>
      <w:r w:rsidRPr="002035A1">
        <w:rPr>
          <w:rFonts w:ascii="Calibri" w:hAnsi="Calibri"/>
        </w:rPr>
        <w:t xml:space="preserve">want and fewer people are talking about what </w:t>
      </w:r>
      <w:r w:rsidRPr="002035A1">
        <w:rPr>
          <w:rFonts w:ascii="Calibri" w:hAnsi="Calibri"/>
          <w:i/>
          <w:iCs/>
        </w:rPr>
        <w:t>others</w:t>
      </w:r>
      <w:r w:rsidRPr="002035A1">
        <w:rPr>
          <w:rFonts w:ascii="Calibri" w:hAnsi="Calibri"/>
        </w:rPr>
        <w:t xml:space="preserve"> want or need. We're talking about what our opinion is without learning what the opinion of others is. This is why we </w:t>
      </w:r>
      <w:r w:rsidRPr="002035A1">
        <w:rPr>
          <w:rFonts w:ascii="Calibri" w:hAnsi="Calibri"/>
        </w:rPr>
        <w:lastRenderedPageBreak/>
        <w:t xml:space="preserve">see so many people headed towards the divorce courts. This is why people are conflicted in business. This is why people fight in the office. This is why people disagree and don't get along in school and in the community and everywhere else. It’s because nobody's asking this question: What can I do to yield to somebody else? </w:t>
      </w:r>
    </w:p>
    <w:p w14:paraId="0F4577B4" w14:textId="77777777" w:rsidR="002035A1" w:rsidRPr="002035A1" w:rsidRDefault="002035A1" w:rsidP="002035A1">
      <w:pPr>
        <w:spacing w:line="276" w:lineRule="auto"/>
        <w:rPr>
          <w:rFonts w:ascii="Calibri" w:hAnsi="Calibri"/>
        </w:rPr>
      </w:pPr>
    </w:p>
    <w:p w14:paraId="770DFC2B" w14:textId="72F03259" w:rsidR="002035A1" w:rsidRPr="002035A1" w:rsidRDefault="002035A1" w:rsidP="002035A1">
      <w:pPr>
        <w:spacing w:line="276" w:lineRule="auto"/>
        <w:rPr>
          <w:rFonts w:ascii="Calibri" w:hAnsi="Calibri"/>
        </w:rPr>
      </w:pPr>
      <w:r w:rsidRPr="002035A1">
        <w:rPr>
          <w:rFonts w:ascii="Calibri" w:hAnsi="Calibri"/>
        </w:rPr>
        <w:t xml:space="preserve">If you look back at </w:t>
      </w:r>
      <w:r w:rsidR="004D7B9D">
        <w:rPr>
          <w:rFonts w:ascii="Calibri" w:hAnsi="Calibri"/>
        </w:rPr>
        <w:t>Ephesians 5:</w:t>
      </w:r>
      <w:r w:rsidRPr="002035A1">
        <w:rPr>
          <w:rFonts w:ascii="Calibri" w:hAnsi="Calibri"/>
        </w:rPr>
        <w:t xml:space="preserve">21, he says, “Yield to each other because you respect Christ.” Our respecting of Christ is the thing that empowers us to yield to others. When I respect Christ, the natural outcome is I begin to esteem others. If I'm not respecting Christ, it's going to seem foreign and unusual and uncharacteristic to be to be yielding to someone else. </w:t>
      </w:r>
    </w:p>
    <w:p w14:paraId="6E8FFE45" w14:textId="77777777" w:rsidR="002035A1" w:rsidRPr="002035A1" w:rsidRDefault="002035A1" w:rsidP="002035A1">
      <w:pPr>
        <w:spacing w:line="276" w:lineRule="auto"/>
        <w:rPr>
          <w:rFonts w:ascii="Calibri" w:hAnsi="Calibri"/>
        </w:rPr>
      </w:pPr>
    </w:p>
    <w:p w14:paraId="251A98A0" w14:textId="152C37C6" w:rsidR="002035A1" w:rsidRPr="002035A1" w:rsidRDefault="002035A1" w:rsidP="002035A1">
      <w:pPr>
        <w:spacing w:line="276" w:lineRule="auto"/>
        <w:rPr>
          <w:rFonts w:ascii="Calibri" w:hAnsi="Calibri"/>
        </w:rPr>
      </w:pPr>
      <w:r w:rsidRPr="002035A1">
        <w:rPr>
          <w:rFonts w:ascii="Calibri" w:hAnsi="Calibri"/>
        </w:rPr>
        <w:t xml:space="preserve">I want to look at several relationships. The Apostle Paul writes this Ephesian letter and talks about three different relationships. I think it's safe to say that this principle of yielding is true in friendships. It's true in every relationship known to humanity. No matter if you're a single person or a married person, or even if you're not even sure what your status is today, the principle of yielding is so powerful. </w:t>
      </w:r>
    </w:p>
    <w:p w14:paraId="085DF9D6" w14:textId="77777777" w:rsidR="002035A1" w:rsidRPr="002035A1" w:rsidRDefault="002035A1" w:rsidP="002035A1">
      <w:pPr>
        <w:spacing w:line="276" w:lineRule="auto"/>
        <w:rPr>
          <w:rFonts w:ascii="Calibri" w:hAnsi="Calibri"/>
        </w:rPr>
      </w:pPr>
    </w:p>
    <w:p w14:paraId="184633B4" w14:textId="77777777" w:rsidR="002035A1" w:rsidRPr="002035A1" w:rsidRDefault="002035A1" w:rsidP="002035A1">
      <w:pPr>
        <w:spacing w:line="276" w:lineRule="auto"/>
        <w:rPr>
          <w:rFonts w:ascii="Calibri" w:hAnsi="Calibri"/>
        </w:rPr>
      </w:pPr>
      <w:r w:rsidRPr="002035A1">
        <w:rPr>
          <w:rFonts w:ascii="Calibri" w:hAnsi="Calibri"/>
        </w:rPr>
        <w:t xml:space="preserve">What yielding is not is it's not being taken advantage of. It's not people walking on top of you. It is not abolishing the need for leadership or positions or authority. Obviously that's not what we're talking about today. The way that people yield to each other is different. </w:t>
      </w:r>
    </w:p>
    <w:p w14:paraId="583A3344" w14:textId="77777777" w:rsidR="002035A1" w:rsidRPr="002035A1" w:rsidRDefault="002035A1" w:rsidP="002035A1">
      <w:pPr>
        <w:spacing w:line="276" w:lineRule="auto"/>
        <w:rPr>
          <w:rFonts w:ascii="Calibri" w:hAnsi="Calibri"/>
        </w:rPr>
      </w:pPr>
    </w:p>
    <w:p w14:paraId="4BCD9E5B" w14:textId="77777777" w:rsidR="002035A1" w:rsidRPr="002035A1" w:rsidRDefault="002035A1" w:rsidP="002035A1">
      <w:pPr>
        <w:spacing w:line="276" w:lineRule="auto"/>
        <w:rPr>
          <w:rFonts w:ascii="Calibri" w:hAnsi="Calibri"/>
          <w:b/>
          <w:bCs/>
        </w:rPr>
      </w:pPr>
      <w:r w:rsidRPr="002035A1">
        <w:rPr>
          <w:rFonts w:ascii="Calibri" w:hAnsi="Calibri"/>
          <w:b/>
          <w:bCs/>
        </w:rPr>
        <w:t>1. How Do Marriages Thrive?</w:t>
      </w:r>
    </w:p>
    <w:p w14:paraId="2A40DD0E" w14:textId="77777777" w:rsidR="002035A1" w:rsidRPr="002035A1" w:rsidRDefault="002035A1" w:rsidP="002035A1">
      <w:pPr>
        <w:spacing w:line="276" w:lineRule="auto"/>
        <w:rPr>
          <w:rFonts w:ascii="Calibri" w:hAnsi="Calibri"/>
          <w:b/>
          <w:bCs/>
        </w:rPr>
      </w:pPr>
    </w:p>
    <w:p w14:paraId="156D2D51" w14:textId="77777777" w:rsidR="002035A1" w:rsidRPr="002035A1" w:rsidRDefault="002035A1" w:rsidP="002035A1">
      <w:pPr>
        <w:spacing w:line="276" w:lineRule="auto"/>
        <w:rPr>
          <w:rFonts w:ascii="Calibri" w:hAnsi="Calibri"/>
        </w:rPr>
      </w:pPr>
      <w:r w:rsidRPr="002035A1">
        <w:rPr>
          <w:rFonts w:ascii="Calibri" w:hAnsi="Calibri"/>
        </w:rPr>
        <w:t xml:space="preserve">We’re going to start with the marriage. The way that a husband yields to a wife and the way a wife yields to a husband are different, but they are each yielding to each other. </w:t>
      </w:r>
    </w:p>
    <w:p w14:paraId="18703DFE" w14:textId="77777777" w:rsidR="002035A1" w:rsidRPr="002035A1" w:rsidRDefault="002035A1" w:rsidP="002035A1">
      <w:pPr>
        <w:spacing w:line="276" w:lineRule="auto"/>
        <w:rPr>
          <w:rFonts w:ascii="Calibri" w:hAnsi="Calibri"/>
        </w:rPr>
      </w:pPr>
    </w:p>
    <w:p w14:paraId="2506EA47" w14:textId="77777777" w:rsidR="002035A1" w:rsidRPr="002035A1" w:rsidRDefault="002035A1" w:rsidP="002035A1">
      <w:pPr>
        <w:spacing w:line="276" w:lineRule="auto"/>
        <w:rPr>
          <w:rFonts w:ascii="Calibri" w:hAnsi="Calibri"/>
        </w:rPr>
      </w:pPr>
      <w:r w:rsidRPr="002035A1">
        <w:rPr>
          <w:rFonts w:ascii="Calibri" w:hAnsi="Calibri"/>
        </w:rPr>
        <w:t>“Husbands, love your wives, just as Christ loved the church and gave himself up for her” (Ephesians 5:25).</w:t>
      </w:r>
    </w:p>
    <w:p w14:paraId="155677B1" w14:textId="77777777" w:rsidR="002035A1" w:rsidRPr="002035A1" w:rsidRDefault="002035A1" w:rsidP="002035A1">
      <w:pPr>
        <w:spacing w:line="276" w:lineRule="auto"/>
        <w:rPr>
          <w:rFonts w:ascii="Calibri" w:hAnsi="Calibri"/>
        </w:rPr>
      </w:pPr>
    </w:p>
    <w:p w14:paraId="313A893C" w14:textId="77777777" w:rsidR="002035A1" w:rsidRPr="002035A1" w:rsidRDefault="002035A1" w:rsidP="002035A1">
      <w:pPr>
        <w:spacing w:line="276" w:lineRule="auto"/>
        <w:rPr>
          <w:rFonts w:ascii="Calibri" w:hAnsi="Calibri"/>
        </w:rPr>
      </w:pPr>
      <w:r w:rsidRPr="002035A1">
        <w:rPr>
          <w:rFonts w:ascii="Calibri" w:hAnsi="Calibri"/>
        </w:rPr>
        <w:t xml:space="preserve">How do marriages thrive? They thrive when husbands submit to wives by loving your wife as Christ loved the church. How did Christ loved the church? He died on the cross. It was sacrificial love. This is a profound love. Jesus paid a great price to die on the cross. It was a profound sacrifice. Guys, that's the model on how we are to love our wives. We’re to look at Jesus Christ, His death on the cross as the model on how to love our wives. </w:t>
      </w:r>
    </w:p>
    <w:p w14:paraId="2DAF84A9" w14:textId="77777777" w:rsidR="002035A1" w:rsidRPr="002035A1" w:rsidRDefault="002035A1" w:rsidP="002035A1">
      <w:pPr>
        <w:spacing w:line="276" w:lineRule="auto"/>
        <w:rPr>
          <w:rFonts w:ascii="Calibri" w:hAnsi="Calibri"/>
        </w:rPr>
      </w:pPr>
    </w:p>
    <w:p w14:paraId="41811445" w14:textId="77777777" w:rsidR="002035A1" w:rsidRPr="002035A1" w:rsidRDefault="002035A1" w:rsidP="002035A1">
      <w:pPr>
        <w:spacing w:line="276" w:lineRule="auto"/>
        <w:rPr>
          <w:rFonts w:ascii="Calibri" w:hAnsi="Calibri"/>
        </w:rPr>
      </w:pPr>
      <w:r w:rsidRPr="002035A1">
        <w:rPr>
          <w:rFonts w:ascii="Calibri" w:hAnsi="Calibri"/>
        </w:rPr>
        <w:t xml:space="preserve">That makes everything else look kind of petty. When we're thinking, “I don't want to love her because of this or she's driving me crazy because of that,” just look at the cross of Jesus Christ. </w:t>
      </w:r>
      <w:r w:rsidRPr="002035A1">
        <w:rPr>
          <w:rFonts w:ascii="Calibri" w:hAnsi="Calibri"/>
        </w:rPr>
        <w:lastRenderedPageBreak/>
        <w:t xml:space="preserve">Just look at that. Husbands, love your wives as Christ loved the church. The husbands are yielding to the wives by loving their wives. </w:t>
      </w:r>
    </w:p>
    <w:p w14:paraId="0FF382D8" w14:textId="77777777" w:rsidR="002035A1" w:rsidRPr="002035A1" w:rsidRDefault="002035A1" w:rsidP="002035A1">
      <w:pPr>
        <w:spacing w:line="276" w:lineRule="auto"/>
        <w:rPr>
          <w:rFonts w:ascii="Calibri" w:hAnsi="Calibri"/>
        </w:rPr>
      </w:pPr>
    </w:p>
    <w:p w14:paraId="10AFD3F4" w14:textId="77777777" w:rsidR="004D7B9D" w:rsidRDefault="002035A1" w:rsidP="002035A1">
      <w:pPr>
        <w:spacing w:line="276" w:lineRule="auto"/>
        <w:rPr>
          <w:rFonts w:ascii="Calibri" w:hAnsi="Calibri"/>
        </w:rPr>
      </w:pPr>
      <w:r w:rsidRPr="002035A1">
        <w:rPr>
          <w:rFonts w:ascii="Calibri" w:hAnsi="Calibri"/>
        </w:rPr>
        <w:t>There are eight verses in Ephesians 5 that refer to the way that a man has to love his spouse</w:t>
      </w:r>
      <w:r w:rsidR="004D7B9D">
        <w:rPr>
          <w:rFonts w:ascii="Calibri" w:hAnsi="Calibri"/>
        </w:rPr>
        <w:t>, b</w:t>
      </w:r>
      <w:r w:rsidRPr="002035A1">
        <w:rPr>
          <w:rFonts w:ascii="Calibri" w:hAnsi="Calibri"/>
        </w:rPr>
        <w:t>ut there are only three verses that talk about how a wife is to yield to her husband. Somebody told me a long time ago that the reason men got eight verses and the women got three verses is because men don't listen that much. I don't know if that's true or not. It might be true.</w:t>
      </w:r>
      <w:r w:rsidR="004D7B9D">
        <w:rPr>
          <w:rFonts w:ascii="Calibri" w:hAnsi="Calibri"/>
        </w:rPr>
        <w:t xml:space="preserve"> H</w:t>
      </w:r>
      <w:r w:rsidRPr="002035A1">
        <w:rPr>
          <w:rFonts w:ascii="Calibri" w:hAnsi="Calibri"/>
        </w:rPr>
        <w:t xml:space="preserve">e spells it out, though. Sometimes for men, we're not good guessers. We have to have it all spelled out for us. </w:t>
      </w:r>
    </w:p>
    <w:p w14:paraId="2363DE3E" w14:textId="77777777" w:rsidR="004D7B9D" w:rsidRDefault="004D7B9D" w:rsidP="002035A1">
      <w:pPr>
        <w:spacing w:line="276" w:lineRule="auto"/>
        <w:rPr>
          <w:rFonts w:ascii="Calibri" w:hAnsi="Calibri"/>
        </w:rPr>
      </w:pPr>
    </w:p>
    <w:p w14:paraId="79EE09D8" w14:textId="4462F528" w:rsidR="002035A1" w:rsidRPr="002035A1" w:rsidRDefault="002035A1" w:rsidP="002035A1">
      <w:pPr>
        <w:spacing w:line="276" w:lineRule="auto"/>
        <w:rPr>
          <w:rFonts w:ascii="Calibri" w:hAnsi="Calibri"/>
        </w:rPr>
      </w:pPr>
      <w:r w:rsidRPr="002035A1">
        <w:rPr>
          <w:rFonts w:ascii="Calibri" w:hAnsi="Calibri"/>
        </w:rPr>
        <w:t xml:space="preserve">He says here, “If you want to yield to your wife, love your wife as Christ loved the church.” Total commitment. Not holding anything back. </w:t>
      </w:r>
    </w:p>
    <w:p w14:paraId="3BFC92E3" w14:textId="77777777" w:rsidR="002035A1" w:rsidRPr="002035A1" w:rsidRDefault="002035A1" w:rsidP="002035A1">
      <w:pPr>
        <w:spacing w:line="276" w:lineRule="auto"/>
        <w:rPr>
          <w:rFonts w:ascii="Calibri" w:hAnsi="Calibri"/>
        </w:rPr>
      </w:pPr>
    </w:p>
    <w:p w14:paraId="639BEC33" w14:textId="6B9A57DD" w:rsidR="002035A1" w:rsidRPr="002035A1" w:rsidRDefault="002035A1" w:rsidP="002035A1">
      <w:pPr>
        <w:spacing w:line="276" w:lineRule="auto"/>
        <w:rPr>
          <w:rFonts w:ascii="Calibri" w:hAnsi="Calibri"/>
        </w:rPr>
      </w:pPr>
      <w:r w:rsidRPr="002035A1">
        <w:rPr>
          <w:rFonts w:ascii="Calibri" w:hAnsi="Calibri"/>
        </w:rPr>
        <w:t>One of the great reasons this is so difficult in many homes is because there's a lot of scorekeeping. “I will love her, if she will do this.” “If she will do this, this, and this, then I will just love her all day long. That’ll be easy.” That's not unconditional love. You have to love your wife even when it's hard, even when it's difficult, even when you don't know what you're doing, even when you're frustrated. Love your wife as Christ loved the church. You'll begin to set up a tone in the home that's powerful and profound when you love your wife as Christ loved the church. Let’s not be scorekeep</w:t>
      </w:r>
      <w:r w:rsidR="00D26C77">
        <w:rPr>
          <w:rFonts w:ascii="Calibri" w:hAnsi="Calibri"/>
        </w:rPr>
        <w:t>ers</w:t>
      </w:r>
      <w:r w:rsidRPr="002035A1">
        <w:rPr>
          <w:rFonts w:ascii="Calibri" w:hAnsi="Calibri"/>
        </w:rPr>
        <w:t xml:space="preserve">. That's conditional love, not unconditional love. That’s not as Christ loved the church. The home will never come together, husbands and wives will never completely connect if they're constantly waiting for the other person to make changes. I'm just going to love you unconditionally. I'm going to love you as Christ loved the church. That's what we have to do, men. </w:t>
      </w:r>
    </w:p>
    <w:p w14:paraId="6FC14348" w14:textId="77777777" w:rsidR="002035A1" w:rsidRPr="002035A1" w:rsidRDefault="002035A1" w:rsidP="002035A1">
      <w:pPr>
        <w:spacing w:line="276" w:lineRule="auto"/>
        <w:rPr>
          <w:rFonts w:ascii="Calibri" w:hAnsi="Calibri"/>
        </w:rPr>
      </w:pPr>
    </w:p>
    <w:p w14:paraId="643F0A6E" w14:textId="5C5017CD" w:rsidR="002035A1" w:rsidRPr="002035A1" w:rsidRDefault="002035A1" w:rsidP="002035A1">
      <w:pPr>
        <w:spacing w:line="276" w:lineRule="auto"/>
        <w:rPr>
          <w:rFonts w:ascii="Calibri" w:hAnsi="Calibri"/>
        </w:rPr>
      </w:pPr>
      <w:r w:rsidRPr="002035A1">
        <w:rPr>
          <w:rFonts w:ascii="Calibri" w:hAnsi="Calibri"/>
        </w:rPr>
        <w:t>In Ephesians 5:21, he talks again about husbands love your wives. Before that, he actually says</w:t>
      </w:r>
      <w:r w:rsidR="004D7B9D">
        <w:rPr>
          <w:rFonts w:ascii="Calibri" w:hAnsi="Calibri"/>
        </w:rPr>
        <w:t>, “Y</w:t>
      </w:r>
      <w:r w:rsidRPr="002035A1">
        <w:rPr>
          <w:rFonts w:ascii="Calibri" w:hAnsi="Calibri"/>
        </w:rPr>
        <w:t>ield to each other because you respect Christ.</w:t>
      </w:r>
      <w:r w:rsidR="004D7B9D">
        <w:rPr>
          <w:rFonts w:ascii="Calibri" w:hAnsi="Calibri"/>
        </w:rPr>
        <w:t>”</w:t>
      </w:r>
    </w:p>
    <w:p w14:paraId="617FFFBE" w14:textId="77777777" w:rsidR="002035A1" w:rsidRPr="002035A1" w:rsidRDefault="002035A1" w:rsidP="002035A1">
      <w:pPr>
        <w:spacing w:line="276" w:lineRule="auto"/>
        <w:rPr>
          <w:rFonts w:ascii="Calibri" w:hAnsi="Calibri"/>
        </w:rPr>
      </w:pPr>
    </w:p>
    <w:p w14:paraId="0682F771" w14:textId="77777777" w:rsidR="002035A1" w:rsidRPr="002035A1" w:rsidRDefault="002035A1" w:rsidP="002035A1">
      <w:pPr>
        <w:spacing w:line="276" w:lineRule="auto"/>
        <w:rPr>
          <w:rFonts w:ascii="Calibri" w:hAnsi="Calibri"/>
        </w:rPr>
      </w:pPr>
      <w:r w:rsidRPr="002035A1">
        <w:rPr>
          <w:rFonts w:ascii="Calibri" w:hAnsi="Calibri"/>
        </w:rPr>
        <w:t xml:space="preserve">One of the greatest ways to understand the Bible when you read a verse is to read the verses right before it and right after it. If it doesn't make sense, look at context. If you just start in verse 22, you see the instruction to the wives. Because wives are coming. I’m just finishing with the guys, but I'm coming for you wives now. </w:t>
      </w:r>
    </w:p>
    <w:p w14:paraId="695B4E3D" w14:textId="77777777" w:rsidR="002035A1" w:rsidRPr="002035A1" w:rsidRDefault="002035A1" w:rsidP="002035A1">
      <w:pPr>
        <w:spacing w:line="276" w:lineRule="auto"/>
        <w:rPr>
          <w:rFonts w:ascii="Calibri" w:hAnsi="Calibri"/>
        </w:rPr>
      </w:pPr>
    </w:p>
    <w:p w14:paraId="6ED57018" w14:textId="77777777" w:rsidR="002035A1" w:rsidRPr="002035A1" w:rsidRDefault="002035A1" w:rsidP="002035A1">
      <w:pPr>
        <w:spacing w:line="276" w:lineRule="auto"/>
        <w:rPr>
          <w:rFonts w:ascii="Calibri" w:hAnsi="Calibri"/>
        </w:rPr>
      </w:pPr>
      <w:r w:rsidRPr="002035A1">
        <w:rPr>
          <w:rFonts w:ascii="Calibri" w:hAnsi="Calibri"/>
        </w:rPr>
        <w:t>“Wives, submit to your husbands as to the Lord. For the husband is the head of the wife as Christ is the head of the church, his body, of which he is the Savior. Now as the church submits to Christ, so also wives should submit to their husbands in everything” (Ephesians 5:22-24).</w:t>
      </w:r>
    </w:p>
    <w:p w14:paraId="0D3A452E" w14:textId="77777777" w:rsidR="002035A1" w:rsidRPr="002035A1" w:rsidRDefault="002035A1" w:rsidP="002035A1">
      <w:pPr>
        <w:spacing w:line="276" w:lineRule="auto"/>
        <w:rPr>
          <w:rFonts w:ascii="Calibri" w:hAnsi="Calibri"/>
        </w:rPr>
      </w:pPr>
    </w:p>
    <w:p w14:paraId="0F7C9DF3" w14:textId="2D23F4EB" w:rsidR="002035A1" w:rsidRPr="002035A1" w:rsidRDefault="002035A1" w:rsidP="002035A1">
      <w:pPr>
        <w:spacing w:line="276" w:lineRule="auto"/>
        <w:rPr>
          <w:rFonts w:ascii="Calibri" w:hAnsi="Calibri"/>
        </w:rPr>
      </w:pPr>
      <w:r w:rsidRPr="002035A1">
        <w:rPr>
          <w:rFonts w:ascii="Calibri" w:hAnsi="Calibri"/>
        </w:rPr>
        <w:lastRenderedPageBreak/>
        <w:t>If you just read verse 22 and you don't read verse 21, verse 22 doesn't make sense. If you just read, “Wives submit</w:t>
      </w:r>
      <w:r w:rsidR="004D7B9D">
        <w:rPr>
          <w:rFonts w:ascii="Calibri" w:hAnsi="Calibri"/>
        </w:rPr>
        <w:t>, yield</w:t>
      </w:r>
      <w:r w:rsidRPr="002035A1">
        <w:rPr>
          <w:rFonts w:ascii="Calibri" w:hAnsi="Calibri"/>
        </w:rPr>
        <w:t xml:space="preserve"> to your husbands</w:t>
      </w:r>
      <w:r w:rsidR="004D7B9D">
        <w:rPr>
          <w:rFonts w:ascii="Calibri" w:hAnsi="Calibri"/>
        </w:rPr>
        <w:t>,”</w:t>
      </w:r>
      <w:r w:rsidRPr="002035A1">
        <w:rPr>
          <w:rFonts w:ascii="Calibri" w:hAnsi="Calibri"/>
        </w:rPr>
        <w:t xml:space="preserve"> a lot of people take that and they're like, “That sounds harsh. That sounds like I’m going to be exploited or taken advantage of.” </w:t>
      </w:r>
    </w:p>
    <w:p w14:paraId="3AC43B82" w14:textId="77777777" w:rsidR="002035A1" w:rsidRPr="002035A1" w:rsidRDefault="002035A1" w:rsidP="002035A1">
      <w:pPr>
        <w:spacing w:line="276" w:lineRule="auto"/>
        <w:rPr>
          <w:rFonts w:ascii="Calibri" w:hAnsi="Calibri"/>
        </w:rPr>
      </w:pPr>
    </w:p>
    <w:p w14:paraId="152BC7F7" w14:textId="77777777" w:rsidR="002035A1" w:rsidRPr="002035A1" w:rsidRDefault="002035A1" w:rsidP="002035A1">
      <w:pPr>
        <w:spacing w:line="276" w:lineRule="auto"/>
        <w:rPr>
          <w:rFonts w:ascii="Calibri" w:hAnsi="Calibri"/>
        </w:rPr>
      </w:pPr>
      <w:r w:rsidRPr="002035A1">
        <w:rPr>
          <w:rFonts w:ascii="Calibri" w:hAnsi="Calibri"/>
        </w:rPr>
        <w:t xml:space="preserve">Notice right before that, in verse 21, he says that we submit to one another. The husband is submitting to the wife, and the wife is submitting to the husband. When both are moving in full force under the authority of Jesus, we have harmony in the home. The husband submits to the wife by love and the wife submits to the husband by following his leadership. </w:t>
      </w:r>
    </w:p>
    <w:p w14:paraId="4BA30B1F" w14:textId="77777777" w:rsidR="002035A1" w:rsidRPr="002035A1" w:rsidRDefault="002035A1" w:rsidP="002035A1">
      <w:pPr>
        <w:spacing w:line="276" w:lineRule="auto"/>
        <w:rPr>
          <w:rFonts w:ascii="Calibri" w:hAnsi="Calibri"/>
        </w:rPr>
      </w:pPr>
    </w:p>
    <w:p w14:paraId="14865CB4" w14:textId="2E33CC90" w:rsidR="004D7B9D" w:rsidRDefault="002035A1" w:rsidP="002035A1">
      <w:pPr>
        <w:spacing w:line="276" w:lineRule="auto"/>
        <w:rPr>
          <w:rFonts w:ascii="Calibri" w:hAnsi="Calibri"/>
        </w:rPr>
      </w:pPr>
      <w:r w:rsidRPr="002035A1">
        <w:rPr>
          <w:rFonts w:ascii="Calibri" w:hAnsi="Calibri"/>
        </w:rPr>
        <w:t>“The husband is the head of the wife as Christ is the head of the church”</w:t>
      </w:r>
      <w:r w:rsidR="004D7B9D">
        <w:rPr>
          <w:rFonts w:ascii="Calibri" w:hAnsi="Calibri"/>
        </w:rPr>
        <w:t xml:space="preserve"> (Ephesians 5:23).</w:t>
      </w:r>
      <w:r w:rsidRPr="002035A1">
        <w:rPr>
          <w:rFonts w:ascii="Calibri" w:hAnsi="Calibri"/>
        </w:rPr>
        <w:t xml:space="preserve"> </w:t>
      </w:r>
    </w:p>
    <w:p w14:paraId="51D15411" w14:textId="77777777" w:rsidR="004D7B9D" w:rsidRDefault="004D7B9D" w:rsidP="002035A1">
      <w:pPr>
        <w:spacing w:line="276" w:lineRule="auto"/>
        <w:rPr>
          <w:rFonts w:ascii="Calibri" w:hAnsi="Calibri"/>
        </w:rPr>
      </w:pPr>
    </w:p>
    <w:p w14:paraId="48EE8D89" w14:textId="019F2815" w:rsidR="002035A1" w:rsidRPr="002035A1" w:rsidRDefault="002035A1" w:rsidP="002035A1">
      <w:pPr>
        <w:spacing w:line="276" w:lineRule="auto"/>
        <w:rPr>
          <w:rFonts w:ascii="Calibri" w:hAnsi="Calibri"/>
        </w:rPr>
      </w:pPr>
      <w:r w:rsidRPr="002035A1">
        <w:rPr>
          <w:rFonts w:ascii="Calibri" w:hAnsi="Calibri"/>
        </w:rPr>
        <w:t xml:space="preserve">This is not talking about abusive relationships or taking advantage of people. This is just talking about order. This is just talking about how the home works. </w:t>
      </w:r>
    </w:p>
    <w:p w14:paraId="02B8A27B" w14:textId="77777777" w:rsidR="002035A1" w:rsidRPr="002035A1" w:rsidRDefault="002035A1" w:rsidP="002035A1">
      <w:pPr>
        <w:spacing w:line="276" w:lineRule="auto"/>
        <w:rPr>
          <w:rFonts w:ascii="Calibri" w:hAnsi="Calibri"/>
        </w:rPr>
      </w:pPr>
    </w:p>
    <w:p w14:paraId="003DF6C5" w14:textId="77777777" w:rsidR="002035A1" w:rsidRPr="002035A1" w:rsidRDefault="002035A1" w:rsidP="002035A1">
      <w:pPr>
        <w:spacing w:line="276" w:lineRule="auto"/>
        <w:rPr>
          <w:rFonts w:ascii="Calibri" w:hAnsi="Calibri"/>
        </w:rPr>
      </w:pPr>
      <w:r w:rsidRPr="002035A1">
        <w:rPr>
          <w:rFonts w:ascii="Calibri" w:hAnsi="Calibri"/>
        </w:rPr>
        <w:t xml:space="preserve">While I'm the spiritual leader of our family, I have never made a big decision without talking to my wife about it. Being a leader is not being a dictator. When you're a good leader, you bring people in consensus together. That's the role of the husband, the man, the father. Bring people together. Don't read the Scripture and go, “My wife just needs to submit to me.” If your wife is not submitting to you, it's probably because you're not loving her. If you will love your wife, then your wife will see what God's doing in your life and she'll say, “I want to follow him because I know he hears from the Lord. Even if there's something I'm not quite sure about, I know that he's praying. I know he's walking with Jesus. I'm going to follow my husband.” See how that works? </w:t>
      </w:r>
    </w:p>
    <w:p w14:paraId="64308BE1" w14:textId="77777777" w:rsidR="002035A1" w:rsidRPr="002035A1" w:rsidRDefault="002035A1" w:rsidP="002035A1">
      <w:pPr>
        <w:spacing w:line="276" w:lineRule="auto"/>
        <w:rPr>
          <w:rFonts w:ascii="Calibri" w:hAnsi="Calibri"/>
        </w:rPr>
      </w:pPr>
    </w:p>
    <w:p w14:paraId="35731CF0" w14:textId="77777777" w:rsidR="002035A1" w:rsidRPr="002035A1" w:rsidRDefault="002035A1" w:rsidP="002035A1">
      <w:pPr>
        <w:spacing w:line="276" w:lineRule="auto"/>
        <w:rPr>
          <w:rFonts w:ascii="Calibri" w:hAnsi="Calibri"/>
        </w:rPr>
      </w:pPr>
      <w:r w:rsidRPr="002035A1">
        <w:rPr>
          <w:rFonts w:ascii="Calibri" w:hAnsi="Calibri"/>
        </w:rPr>
        <w:t xml:space="preserve">This is why so many homes are conflicted. People are doing their own thing. Husbands are doing their thing. Wives are doing their thing. Nobody is coming together and asking, “How can I yield? How can I submit? How can I get behind you? How can I esteem you? How can I love you?” </w:t>
      </w:r>
    </w:p>
    <w:p w14:paraId="1C29E37A" w14:textId="77777777" w:rsidR="002035A1" w:rsidRPr="002035A1" w:rsidRDefault="002035A1" w:rsidP="002035A1">
      <w:pPr>
        <w:spacing w:line="276" w:lineRule="auto"/>
        <w:rPr>
          <w:rFonts w:ascii="Calibri" w:hAnsi="Calibri"/>
        </w:rPr>
      </w:pPr>
    </w:p>
    <w:p w14:paraId="0E089351" w14:textId="77777777" w:rsidR="002035A1" w:rsidRPr="002035A1" w:rsidRDefault="002035A1" w:rsidP="002035A1">
      <w:pPr>
        <w:spacing w:line="276" w:lineRule="auto"/>
        <w:rPr>
          <w:rFonts w:ascii="Calibri" w:hAnsi="Calibri"/>
        </w:rPr>
      </w:pPr>
      <w:r w:rsidRPr="002035A1">
        <w:rPr>
          <w:rFonts w:ascii="Calibri" w:hAnsi="Calibri"/>
        </w:rPr>
        <w:t xml:space="preserve">How do we begin to do that? I want to give you five </w:t>
      </w:r>
      <w:r w:rsidRPr="004D7B9D">
        <w:rPr>
          <w:rFonts w:ascii="Calibri" w:hAnsi="Calibri"/>
          <w:i/>
          <w:iCs/>
        </w:rPr>
        <w:t>S</w:t>
      </w:r>
      <w:r w:rsidRPr="002035A1">
        <w:rPr>
          <w:rFonts w:ascii="Calibri" w:hAnsi="Calibri"/>
        </w:rPr>
        <w:t>'s real quick.</w:t>
      </w:r>
    </w:p>
    <w:p w14:paraId="7A0855A7" w14:textId="77777777" w:rsidR="002035A1" w:rsidRPr="002035A1" w:rsidRDefault="002035A1" w:rsidP="002035A1">
      <w:pPr>
        <w:spacing w:line="276" w:lineRule="auto"/>
        <w:rPr>
          <w:rFonts w:ascii="Calibri" w:hAnsi="Calibri"/>
        </w:rPr>
      </w:pPr>
    </w:p>
    <w:p w14:paraId="2CCACF98" w14:textId="4E0AEDB0" w:rsidR="002035A1" w:rsidRPr="002035A1" w:rsidRDefault="002035A1" w:rsidP="002035A1">
      <w:pPr>
        <w:spacing w:line="276" w:lineRule="auto"/>
        <w:rPr>
          <w:rFonts w:ascii="Calibri" w:hAnsi="Calibri"/>
        </w:rPr>
      </w:pPr>
      <w:r w:rsidRPr="004D7B9D">
        <w:rPr>
          <w:rFonts w:ascii="Calibri" w:hAnsi="Calibri"/>
          <w:b/>
          <w:bCs/>
        </w:rPr>
        <w:t>Success.</w:t>
      </w:r>
      <w:r w:rsidRPr="002035A1">
        <w:rPr>
          <w:rFonts w:ascii="Calibri" w:hAnsi="Calibri"/>
        </w:rPr>
        <w:t xml:space="preserve"> Husbands and wives are committed to each other</w:t>
      </w:r>
      <w:r w:rsidR="004D7B9D">
        <w:rPr>
          <w:rFonts w:ascii="Calibri" w:hAnsi="Calibri"/>
        </w:rPr>
        <w:t>’s</w:t>
      </w:r>
      <w:r w:rsidRPr="002035A1">
        <w:rPr>
          <w:rFonts w:ascii="Calibri" w:hAnsi="Calibri"/>
        </w:rPr>
        <w:t xml:space="preserve"> success. If your spouse wants to go back to school, support them. I want the family to be successful. If that means I have to proofread papers or I keep the kids so that you can go study, awesome. We're committed to success.</w:t>
      </w:r>
    </w:p>
    <w:p w14:paraId="7B8AD1A8" w14:textId="77777777" w:rsidR="002035A1" w:rsidRPr="002035A1" w:rsidRDefault="002035A1" w:rsidP="002035A1">
      <w:pPr>
        <w:spacing w:line="276" w:lineRule="auto"/>
        <w:rPr>
          <w:rFonts w:ascii="Calibri" w:hAnsi="Calibri"/>
        </w:rPr>
      </w:pPr>
    </w:p>
    <w:p w14:paraId="179A1943" w14:textId="0A5797EA" w:rsidR="002035A1" w:rsidRPr="002035A1" w:rsidRDefault="002035A1" w:rsidP="002035A1">
      <w:pPr>
        <w:spacing w:line="276" w:lineRule="auto"/>
        <w:rPr>
          <w:rFonts w:ascii="Calibri" w:hAnsi="Calibri"/>
        </w:rPr>
      </w:pPr>
      <w:r w:rsidRPr="004D7B9D">
        <w:rPr>
          <w:rFonts w:ascii="Calibri" w:hAnsi="Calibri"/>
          <w:b/>
          <w:bCs/>
        </w:rPr>
        <w:lastRenderedPageBreak/>
        <w:t>Support.</w:t>
      </w:r>
      <w:r w:rsidRPr="002035A1">
        <w:rPr>
          <w:rFonts w:ascii="Calibri" w:hAnsi="Calibri"/>
        </w:rPr>
        <w:t xml:space="preserve"> Understanding the extra demands of the job. You may go through seasons where one of you has to work harder or more than the other. You want to support each other. You have to draw together.</w:t>
      </w:r>
    </w:p>
    <w:p w14:paraId="0DC7E34E" w14:textId="77777777" w:rsidR="002035A1" w:rsidRPr="002035A1" w:rsidRDefault="002035A1" w:rsidP="002035A1">
      <w:pPr>
        <w:spacing w:line="276" w:lineRule="auto"/>
        <w:rPr>
          <w:rFonts w:ascii="Calibri" w:hAnsi="Calibri"/>
        </w:rPr>
      </w:pPr>
    </w:p>
    <w:p w14:paraId="0BB06D2C" w14:textId="77777777" w:rsidR="004D7B9D" w:rsidRDefault="002035A1" w:rsidP="002035A1">
      <w:pPr>
        <w:spacing w:line="276" w:lineRule="auto"/>
        <w:rPr>
          <w:rFonts w:ascii="Calibri" w:hAnsi="Calibri"/>
        </w:rPr>
      </w:pPr>
      <w:r w:rsidRPr="004D7B9D">
        <w:rPr>
          <w:rFonts w:ascii="Calibri" w:hAnsi="Calibri"/>
          <w:b/>
          <w:bCs/>
        </w:rPr>
        <w:t>Selflessness.</w:t>
      </w:r>
      <w:r w:rsidRPr="002035A1">
        <w:rPr>
          <w:rFonts w:ascii="Calibri" w:hAnsi="Calibri"/>
        </w:rPr>
        <w:t xml:space="preserve"> Ending an attitude of just looking at what I want and being more thoughtful. </w:t>
      </w:r>
    </w:p>
    <w:p w14:paraId="113E1DA7" w14:textId="77777777" w:rsidR="004D7B9D" w:rsidRDefault="004D7B9D" w:rsidP="002035A1">
      <w:pPr>
        <w:spacing w:line="276" w:lineRule="auto"/>
        <w:rPr>
          <w:rFonts w:ascii="Calibri" w:hAnsi="Calibri"/>
        </w:rPr>
      </w:pPr>
    </w:p>
    <w:p w14:paraId="4867D125" w14:textId="4A164F95" w:rsidR="002035A1" w:rsidRPr="002035A1" w:rsidRDefault="002035A1" w:rsidP="002035A1">
      <w:pPr>
        <w:spacing w:line="276" w:lineRule="auto"/>
        <w:rPr>
          <w:rFonts w:ascii="Calibri" w:hAnsi="Calibri"/>
        </w:rPr>
      </w:pPr>
      <w:r w:rsidRPr="002035A1">
        <w:rPr>
          <w:rFonts w:ascii="Calibri" w:hAnsi="Calibri"/>
        </w:rPr>
        <w:t>One of the things my wife loves for me to do (I do it often, but I probably should do it more) is empty the dishwasher. She's like, “That is so thoughtful.” She loves that. I don't know what it is about those dishes. She just hates unloading them. Many times I put them in all the wrong places</w:t>
      </w:r>
      <w:r w:rsidR="004D7B9D">
        <w:rPr>
          <w:rFonts w:ascii="Calibri" w:hAnsi="Calibri"/>
        </w:rPr>
        <w:t xml:space="preserve"> and I’m </w:t>
      </w:r>
      <w:r w:rsidRPr="002035A1">
        <w:rPr>
          <w:rFonts w:ascii="Calibri" w:hAnsi="Calibri"/>
        </w:rPr>
        <w:t xml:space="preserve">cramming things together. </w:t>
      </w:r>
      <w:r w:rsidR="004D7B9D">
        <w:rPr>
          <w:rFonts w:ascii="Calibri" w:hAnsi="Calibri"/>
        </w:rPr>
        <w:t>But it’s the thought that counts.</w:t>
      </w:r>
    </w:p>
    <w:p w14:paraId="51CF5FEB" w14:textId="77777777" w:rsidR="002035A1" w:rsidRPr="002035A1" w:rsidRDefault="002035A1" w:rsidP="002035A1">
      <w:pPr>
        <w:spacing w:line="276" w:lineRule="auto"/>
        <w:rPr>
          <w:rFonts w:ascii="Calibri" w:hAnsi="Calibri"/>
        </w:rPr>
      </w:pPr>
    </w:p>
    <w:p w14:paraId="1B9F8E4B" w14:textId="54F7E9F5" w:rsidR="002035A1" w:rsidRPr="002035A1" w:rsidRDefault="002035A1" w:rsidP="002035A1">
      <w:pPr>
        <w:spacing w:line="276" w:lineRule="auto"/>
        <w:rPr>
          <w:rFonts w:ascii="Calibri" w:hAnsi="Calibri"/>
        </w:rPr>
      </w:pPr>
      <w:r w:rsidRPr="004D7B9D">
        <w:rPr>
          <w:rFonts w:ascii="Calibri" w:hAnsi="Calibri"/>
          <w:b/>
          <w:bCs/>
        </w:rPr>
        <w:t>Surprises.</w:t>
      </w:r>
      <w:r w:rsidRPr="002035A1">
        <w:rPr>
          <w:rFonts w:ascii="Calibri" w:hAnsi="Calibri"/>
        </w:rPr>
        <w:t xml:space="preserve"> Just doing something unusual and unexpected for your spouse.</w:t>
      </w:r>
    </w:p>
    <w:p w14:paraId="53229781" w14:textId="77777777" w:rsidR="002035A1" w:rsidRPr="002035A1" w:rsidRDefault="002035A1" w:rsidP="002035A1">
      <w:pPr>
        <w:spacing w:line="276" w:lineRule="auto"/>
        <w:rPr>
          <w:rFonts w:ascii="Calibri" w:hAnsi="Calibri"/>
        </w:rPr>
      </w:pPr>
    </w:p>
    <w:p w14:paraId="711B1BE8" w14:textId="45D74C3F" w:rsidR="002035A1" w:rsidRPr="002035A1" w:rsidRDefault="002035A1" w:rsidP="002035A1">
      <w:pPr>
        <w:spacing w:line="276" w:lineRule="auto"/>
        <w:rPr>
          <w:rFonts w:ascii="Calibri" w:hAnsi="Calibri"/>
        </w:rPr>
      </w:pPr>
      <w:r w:rsidRPr="004D7B9D">
        <w:rPr>
          <w:rFonts w:ascii="Calibri" w:hAnsi="Calibri"/>
          <w:b/>
          <w:bCs/>
        </w:rPr>
        <w:t>Sweetness.</w:t>
      </w:r>
      <w:r w:rsidRPr="002035A1">
        <w:rPr>
          <w:rFonts w:ascii="Calibri" w:hAnsi="Calibri"/>
        </w:rPr>
        <w:t xml:space="preserve"> “Hey, honey, you look tired today. Do you want me to cook something on the grill?” Just working together. Just being gracious and kind. </w:t>
      </w:r>
    </w:p>
    <w:p w14:paraId="380A90A3" w14:textId="77777777" w:rsidR="002035A1" w:rsidRPr="002035A1" w:rsidRDefault="002035A1" w:rsidP="002035A1">
      <w:pPr>
        <w:spacing w:line="276" w:lineRule="auto"/>
        <w:rPr>
          <w:rFonts w:ascii="Calibri" w:hAnsi="Calibri"/>
        </w:rPr>
      </w:pPr>
    </w:p>
    <w:p w14:paraId="085B92B6" w14:textId="77777777" w:rsidR="002035A1" w:rsidRPr="002035A1" w:rsidRDefault="002035A1" w:rsidP="002035A1">
      <w:pPr>
        <w:spacing w:line="276" w:lineRule="auto"/>
        <w:rPr>
          <w:rFonts w:ascii="Calibri" w:hAnsi="Calibri"/>
        </w:rPr>
      </w:pPr>
      <w:r w:rsidRPr="002035A1">
        <w:rPr>
          <w:rFonts w:ascii="Calibri" w:hAnsi="Calibri"/>
        </w:rPr>
        <w:t xml:space="preserve">The wife is submitting to the husband, the husband is submitting to the wife, and we're moving together. </w:t>
      </w:r>
    </w:p>
    <w:p w14:paraId="3C180D42" w14:textId="77777777" w:rsidR="002035A1" w:rsidRPr="002035A1" w:rsidRDefault="002035A1" w:rsidP="002035A1">
      <w:pPr>
        <w:spacing w:line="276" w:lineRule="auto"/>
        <w:rPr>
          <w:rFonts w:ascii="Calibri" w:hAnsi="Calibri"/>
        </w:rPr>
      </w:pPr>
    </w:p>
    <w:p w14:paraId="32D9C0F1" w14:textId="77777777" w:rsidR="00F16C31" w:rsidRDefault="002035A1" w:rsidP="002035A1">
      <w:pPr>
        <w:spacing w:line="276" w:lineRule="auto"/>
        <w:rPr>
          <w:rFonts w:ascii="Calibri" w:hAnsi="Calibri"/>
        </w:rPr>
      </w:pPr>
      <w:r w:rsidRPr="002035A1">
        <w:rPr>
          <w:rFonts w:ascii="Calibri" w:hAnsi="Calibri"/>
        </w:rPr>
        <w:t>A few years after Gena and I first got married, we discovered we had this really distinct difference. We had this big conflict. It really was a small conflict, but it felt like a big conflict because we were so different. Every time we would go visit family, we would set a time that we</w:t>
      </w:r>
      <w:r w:rsidR="00F16C31">
        <w:rPr>
          <w:rFonts w:ascii="Calibri" w:hAnsi="Calibri"/>
        </w:rPr>
        <w:t xml:space="preserve"> we</w:t>
      </w:r>
      <w:r w:rsidRPr="002035A1">
        <w:rPr>
          <w:rFonts w:ascii="Calibri" w:hAnsi="Calibri"/>
        </w:rPr>
        <w:t xml:space="preserve">re going to leave. I'm a schedule guy. If I say I'm going to be there at 2 o'clock, I'm there at 1:55. I'm that kind of person. My wife is a 2:15 person. I learned her family is different, my family is different. That's how I grew up. That's what my family did. You're on time. You get there when you're supposed to or early. Gena’s family is a little more loose, more open-ended. </w:t>
      </w:r>
    </w:p>
    <w:p w14:paraId="2F0DF719" w14:textId="77777777" w:rsidR="00F16C31" w:rsidRDefault="00F16C31" w:rsidP="002035A1">
      <w:pPr>
        <w:spacing w:line="276" w:lineRule="auto"/>
        <w:rPr>
          <w:rFonts w:ascii="Calibri" w:hAnsi="Calibri"/>
        </w:rPr>
      </w:pPr>
    </w:p>
    <w:p w14:paraId="01C17F36" w14:textId="6782DA2B" w:rsidR="002035A1" w:rsidRPr="002035A1" w:rsidRDefault="002035A1" w:rsidP="002035A1">
      <w:pPr>
        <w:spacing w:line="276" w:lineRule="auto"/>
        <w:rPr>
          <w:rFonts w:ascii="Calibri" w:hAnsi="Calibri"/>
        </w:rPr>
      </w:pPr>
      <w:r w:rsidRPr="002035A1">
        <w:rPr>
          <w:rFonts w:ascii="Calibri" w:hAnsi="Calibri"/>
        </w:rPr>
        <w:t xml:space="preserve">It would literally take an hour to leave after Thanksgiving and Christmas. I'm not exaggerating. </w:t>
      </w:r>
      <w:r w:rsidR="00F16C31">
        <w:rPr>
          <w:rFonts w:ascii="Calibri" w:hAnsi="Calibri"/>
        </w:rPr>
        <w:t>In</w:t>
      </w:r>
      <w:r w:rsidRPr="002035A1">
        <w:rPr>
          <w:rFonts w:ascii="Calibri" w:hAnsi="Calibri"/>
        </w:rPr>
        <w:t xml:space="preserve"> her family, you have to go around and hug every person. You have to have a talk with them. You have another cup of tea. Sit down and </w:t>
      </w:r>
      <w:r w:rsidR="00F16C31">
        <w:rPr>
          <w:rFonts w:ascii="Calibri" w:hAnsi="Calibri"/>
        </w:rPr>
        <w:t>talk to each person</w:t>
      </w:r>
      <w:r w:rsidRPr="002035A1">
        <w:rPr>
          <w:rFonts w:ascii="Calibri" w:hAnsi="Calibri"/>
        </w:rPr>
        <w:t>. It's this buildup. If you try to rush it, it feels harsh and it's very uncomfortable. I would say, “Honey, we've been trying to leave for 45 minutes. Can we please leave?” She's like, “I'm just not done hugging everybody and loving everybody.” Finally like an hour</w:t>
      </w:r>
      <w:r w:rsidR="00F16C31">
        <w:rPr>
          <w:rFonts w:ascii="Calibri" w:hAnsi="Calibri"/>
        </w:rPr>
        <w:t>-</w:t>
      </w:r>
      <w:r w:rsidRPr="002035A1">
        <w:rPr>
          <w:rFonts w:ascii="Calibri" w:hAnsi="Calibri"/>
        </w:rPr>
        <w:t>and</w:t>
      </w:r>
      <w:r w:rsidR="00F16C31">
        <w:rPr>
          <w:rFonts w:ascii="Calibri" w:hAnsi="Calibri"/>
        </w:rPr>
        <w:t>-</w:t>
      </w:r>
      <w:r w:rsidRPr="002035A1">
        <w:rPr>
          <w:rFonts w:ascii="Calibri" w:hAnsi="Calibri"/>
        </w:rPr>
        <w:t>a</w:t>
      </w:r>
      <w:r w:rsidR="00F16C31">
        <w:rPr>
          <w:rFonts w:ascii="Calibri" w:hAnsi="Calibri"/>
        </w:rPr>
        <w:t>-h</w:t>
      </w:r>
      <w:r w:rsidRPr="002035A1">
        <w:rPr>
          <w:rFonts w:ascii="Calibri" w:hAnsi="Calibri"/>
        </w:rPr>
        <w:t xml:space="preserve">alf later, we would leave. </w:t>
      </w:r>
    </w:p>
    <w:p w14:paraId="7739F31C" w14:textId="77777777" w:rsidR="002035A1" w:rsidRPr="002035A1" w:rsidRDefault="002035A1" w:rsidP="002035A1">
      <w:pPr>
        <w:spacing w:line="276" w:lineRule="auto"/>
        <w:rPr>
          <w:rFonts w:ascii="Calibri" w:hAnsi="Calibri"/>
        </w:rPr>
      </w:pPr>
    </w:p>
    <w:p w14:paraId="053077BB" w14:textId="77777777" w:rsidR="002035A1" w:rsidRPr="002035A1" w:rsidRDefault="002035A1" w:rsidP="002035A1">
      <w:pPr>
        <w:spacing w:line="276" w:lineRule="auto"/>
        <w:rPr>
          <w:rFonts w:ascii="Calibri" w:hAnsi="Calibri"/>
        </w:rPr>
      </w:pPr>
      <w:r w:rsidRPr="002035A1">
        <w:rPr>
          <w:rFonts w:ascii="Calibri" w:hAnsi="Calibri"/>
        </w:rPr>
        <w:t xml:space="preserve">We figured this thing out in the marriage. I said, “Hey, why don't we have a start-to-leave time and then we'll have an actual departure time. How's that?” We have this agreement. Anytime it's Thanksgiving or Christmas, I'm like, “Honey, it’s 1 o'clock. You have an hour. You just do </w:t>
      </w:r>
      <w:r w:rsidRPr="002035A1">
        <w:rPr>
          <w:rFonts w:ascii="Calibri" w:hAnsi="Calibri"/>
        </w:rPr>
        <w:lastRenderedPageBreak/>
        <w:t xml:space="preserve">whatever you need to do. You just have the best time hugging everybody and telling everybody goodbye. My wife is so sweet and she's got a whole hour and then – </w:t>
      </w:r>
      <w:r w:rsidRPr="00F16C31">
        <w:rPr>
          <w:rFonts w:ascii="Calibri" w:hAnsi="Calibri"/>
          <w:i/>
          <w:iCs/>
        </w:rPr>
        <w:t>boom</w:t>
      </w:r>
      <w:r w:rsidRPr="002035A1">
        <w:rPr>
          <w:rFonts w:ascii="Calibri" w:hAnsi="Calibri"/>
        </w:rPr>
        <w:t xml:space="preserve"> – 2 o'clock, we're ready to go. Guess what? Things got a lot better. </w:t>
      </w:r>
    </w:p>
    <w:p w14:paraId="2F6E0365" w14:textId="77777777" w:rsidR="002035A1" w:rsidRPr="002035A1" w:rsidRDefault="002035A1" w:rsidP="002035A1">
      <w:pPr>
        <w:spacing w:line="276" w:lineRule="auto"/>
        <w:rPr>
          <w:rFonts w:ascii="Calibri" w:hAnsi="Calibri"/>
        </w:rPr>
      </w:pPr>
    </w:p>
    <w:p w14:paraId="2A8517F4" w14:textId="7727CA14" w:rsidR="002035A1" w:rsidRPr="002035A1" w:rsidRDefault="002035A1" w:rsidP="002035A1">
      <w:pPr>
        <w:spacing w:line="276" w:lineRule="auto"/>
        <w:rPr>
          <w:rFonts w:ascii="Calibri" w:hAnsi="Calibri"/>
        </w:rPr>
      </w:pPr>
      <w:r w:rsidRPr="002035A1">
        <w:rPr>
          <w:rFonts w:ascii="Calibri" w:hAnsi="Calibri"/>
        </w:rPr>
        <w:t>That sounds kind of silly and petty and small. But I</w:t>
      </w:r>
      <w:r w:rsidR="00F16C31">
        <w:rPr>
          <w:rFonts w:ascii="Calibri" w:hAnsi="Calibri"/>
        </w:rPr>
        <w:t xml:space="preserve"> can</w:t>
      </w:r>
      <w:r w:rsidRPr="002035A1">
        <w:rPr>
          <w:rFonts w:ascii="Calibri" w:hAnsi="Calibri"/>
        </w:rPr>
        <w:t xml:space="preserve"> tell you today that a lot of marriages today are struggling because the little things haven't been resolved. Little things become big things. When they're not worked through, not discussed, not talked about, and not really evaluated, then little things become big things. That’s when a lot of marriages start to struggle, and husbands and wives get pushed further apart instead of drawn closer together. </w:t>
      </w:r>
    </w:p>
    <w:p w14:paraId="4EF4B273" w14:textId="77777777" w:rsidR="002035A1" w:rsidRPr="002035A1" w:rsidRDefault="002035A1" w:rsidP="002035A1">
      <w:pPr>
        <w:spacing w:line="276" w:lineRule="auto"/>
        <w:rPr>
          <w:rFonts w:ascii="Calibri" w:hAnsi="Calibri"/>
        </w:rPr>
      </w:pPr>
    </w:p>
    <w:p w14:paraId="73CEEE46" w14:textId="77777777" w:rsidR="00F16C31" w:rsidRDefault="002035A1" w:rsidP="002035A1">
      <w:pPr>
        <w:spacing w:line="276" w:lineRule="auto"/>
        <w:rPr>
          <w:rFonts w:ascii="Calibri" w:hAnsi="Calibri"/>
        </w:rPr>
      </w:pPr>
      <w:r w:rsidRPr="002035A1">
        <w:rPr>
          <w:rFonts w:ascii="Calibri" w:hAnsi="Calibri"/>
        </w:rPr>
        <w:t xml:space="preserve">How do we draw closer together? “It's not about my deal. It's about your deal. I'm yielding to you.” It works in the home. </w:t>
      </w:r>
    </w:p>
    <w:p w14:paraId="307F2CCF" w14:textId="77777777" w:rsidR="00F16C31" w:rsidRDefault="00F16C31" w:rsidP="002035A1">
      <w:pPr>
        <w:spacing w:line="276" w:lineRule="auto"/>
        <w:rPr>
          <w:rFonts w:ascii="Calibri" w:hAnsi="Calibri"/>
        </w:rPr>
      </w:pPr>
    </w:p>
    <w:p w14:paraId="1C6EB235" w14:textId="6497D97B" w:rsidR="002035A1" w:rsidRPr="002035A1" w:rsidRDefault="002035A1" w:rsidP="002035A1">
      <w:pPr>
        <w:spacing w:line="276" w:lineRule="auto"/>
        <w:rPr>
          <w:rFonts w:ascii="Calibri" w:hAnsi="Calibri"/>
        </w:rPr>
      </w:pPr>
      <w:r w:rsidRPr="002035A1">
        <w:rPr>
          <w:rFonts w:ascii="Calibri" w:hAnsi="Calibri"/>
        </w:rPr>
        <w:t xml:space="preserve">It also works not just in marriage, but with parenting as well. Notice he illustrates this same concept in Ephesians 6:1. He transitions and talks about another relationship. </w:t>
      </w:r>
    </w:p>
    <w:p w14:paraId="5DB75938" w14:textId="77777777" w:rsidR="002035A1" w:rsidRPr="002035A1" w:rsidRDefault="002035A1" w:rsidP="002035A1">
      <w:pPr>
        <w:spacing w:line="276" w:lineRule="auto"/>
        <w:rPr>
          <w:rFonts w:ascii="Calibri" w:hAnsi="Calibri"/>
        </w:rPr>
      </w:pPr>
    </w:p>
    <w:p w14:paraId="5DE69B80" w14:textId="77777777" w:rsidR="002035A1" w:rsidRPr="002035A1" w:rsidRDefault="002035A1" w:rsidP="002035A1">
      <w:pPr>
        <w:spacing w:line="276" w:lineRule="auto"/>
        <w:rPr>
          <w:rFonts w:ascii="Calibri" w:hAnsi="Calibri"/>
        </w:rPr>
      </w:pPr>
      <w:r w:rsidRPr="002035A1">
        <w:rPr>
          <w:rFonts w:ascii="Calibri" w:hAnsi="Calibri"/>
          <w:b/>
          <w:bCs/>
        </w:rPr>
        <w:t>2. How Do Parents and Kids Thrive?</w:t>
      </w:r>
      <w:r w:rsidRPr="002035A1">
        <w:rPr>
          <w:rFonts w:ascii="Calibri" w:hAnsi="Calibri"/>
          <w:b/>
          <w:bCs/>
        </w:rPr>
        <w:br/>
      </w:r>
      <w:r w:rsidRPr="002035A1">
        <w:rPr>
          <w:rFonts w:ascii="Calibri" w:hAnsi="Calibri"/>
        </w:rPr>
        <w:br/>
        <w:t xml:space="preserve">They yield to one another. </w:t>
      </w:r>
    </w:p>
    <w:p w14:paraId="72E85563" w14:textId="77777777" w:rsidR="002035A1" w:rsidRPr="002035A1" w:rsidRDefault="002035A1" w:rsidP="002035A1">
      <w:pPr>
        <w:spacing w:line="276" w:lineRule="auto"/>
        <w:rPr>
          <w:rFonts w:ascii="Calibri" w:hAnsi="Calibri"/>
        </w:rPr>
      </w:pPr>
    </w:p>
    <w:p w14:paraId="5620B9A4" w14:textId="77777777" w:rsidR="002035A1" w:rsidRPr="002035A1" w:rsidRDefault="002035A1" w:rsidP="002035A1">
      <w:pPr>
        <w:spacing w:line="276" w:lineRule="auto"/>
        <w:rPr>
          <w:rFonts w:ascii="Calibri" w:hAnsi="Calibri"/>
        </w:rPr>
      </w:pPr>
      <w:r w:rsidRPr="002035A1">
        <w:rPr>
          <w:rFonts w:ascii="Calibri" w:hAnsi="Calibri"/>
        </w:rPr>
        <w:t>“Children, obey your parents in the Lord, for this is right” (Ephesians 6:1).</w:t>
      </w:r>
    </w:p>
    <w:p w14:paraId="407E9A07" w14:textId="77777777" w:rsidR="002035A1" w:rsidRPr="002035A1" w:rsidRDefault="002035A1" w:rsidP="002035A1">
      <w:pPr>
        <w:spacing w:line="276" w:lineRule="auto"/>
        <w:rPr>
          <w:rFonts w:ascii="Calibri" w:hAnsi="Calibri"/>
        </w:rPr>
      </w:pPr>
    </w:p>
    <w:p w14:paraId="47850AC8" w14:textId="77777777" w:rsidR="00F16C31" w:rsidRDefault="002035A1" w:rsidP="002035A1">
      <w:pPr>
        <w:spacing w:line="276" w:lineRule="auto"/>
        <w:rPr>
          <w:rFonts w:ascii="Calibri" w:hAnsi="Calibri"/>
        </w:rPr>
      </w:pPr>
      <w:r w:rsidRPr="002035A1">
        <w:rPr>
          <w:rFonts w:ascii="Calibri" w:hAnsi="Calibri"/>
        </w:rPr>
        <w:t xml:space="preserve">He starts with the kids. I'll talk to the teenagers for just a moment. Kids, you have to obey your parents. That word “obey” means “to listen to.” You have to listen to your parents. You have to obey your parents. </w:t>
      </w:r>
    </w:p>
    <w:p w14:paraId="28E7F260" w14:textId="77777777" w:rsidR="00F16C31" w:rsidRDefault="00F16C31" w:rsidP="002035A1">
      <w:pPr>
        <w:spacing w:line="276" w:lineRule="auto"/>
        <w:rPr>
          <w:rFonts w:ascii="Calibri" w:hAnsi="Calibri"/>
        </w:rPr>
      </w:pPr>
    </w:p>
    <w:p w14:paraId="7857E8FA" w14:textId="24B01A2B" w:rsidR="002035A1" w:rsidRPr="002035A1" w:rsidRDefault="002035A1" w:rsidP="002035A1">
      <w:pPr>
        <w:spacing w:line="276" w:lineRule="auto"/>
        <w:rPr>
          <w:rFonts w:ascii="Calibri" w:hAnsi="Calibri"/>
        </w:rPr>
      </w:pPr>
      <w:r w:rsidRPr="002035A1">
        <w:rPr>
          <w:rFonts w:ascii="Calibri" w:hAnsi="Calibri"/>
        </w:rPr>
        <w:t xml:space="preserve">Notice the explanation is it's the right thing to do. Look at that. “For this is right.” </w:t>
      </w:r>
      <w:r w:rsidR="00F16C31">
        <w:rPr>
          <w:rFonts w:ascii="Calibri" w:hAnsi="Calibri"/>
        </w:rPr>
        <w:t xml:space="preserve">There </w:t>
      </w:r>
      <w:r w:rsidRPr="002035A1">
        <w:rPr>
          <w:rFonts w:ascii="Calibri" w:hAnsi="Calibri"/>
        </w:rPr>
        <w:t xml:space="preserve">are some times the Bible gives a whole explanation on why you do this or why you do that. Sometimes the Bible just says, “This is what you're supposed to do.” It's the latter right here. Why do I obey my parents? It’s the right thing to do. It’s not gray. It's black and white. </w:t>
      </w:r>
    </w:p>
    <w:p w14:paraId="5F91BBB9" w14:textId="77777777" w:rsidR="002035A1" w:rsidRPr="002035A1" w:rsidRDefault="002035A1" w:rsidP="002035A1">
      <w:pPr>
        <w:spacing w:line="276" w:lineRule="auto"/>
        <w:rPr>
          <w:rFonts w:ascii="Calibri" w:hAnsi="Calibri"/>
        </w:rPr>
      </w:pPr>
    </w:p>
    <w:p w14:paraId="74DBA09D" w14:textId="77777777" w:rsidR="002035A1" w:rsidRPr="002035A1" w:rsidRDefault="002035A1" w:rsidP="002035A1">
      <w:pPr>
        <w:spacing w:line="276" w:lineRule="auto"/>
        <w:rPr>
          <w:rFonts w:ascii="Calibri" w:hAnsi="Calibri"/>
        </w:rPr>
      </w:pPr>
      <w:r w:rsidRPr="002035A1">
        <w:rPr>
          <w:rFonts w:ascii="Calibri" w:hAnsi="Calibri"/>
        </w:rPr>
        <w:t>You may think, “I have the nerdiest parents.” I was talking to a teenager the other day. She was like, “How can I follow my parents? They're so old school. My dad is out mowing the grass in his shorts and his black wingtips with his navy socks pulled up to his kneecaps. How can I follow that?”</w:t>
      </w:r>
    </w:p>
    <w:p w14:paraId="28ADA345" w14:textId="77777777" w:rsidR="002035A1" w:rsidRPr="002035A1" w:rsidRDefault="002035A1" w:rsidP="002035A1">
      <w:pPr>
        <w:spacing w:line="276" w:lineRule="auto"/>
        <w:rPr>
          <w:rFonts w:ascii="Calibri" w:hAnsi="Calibri"/>
        </w:rPr>
      </w:pPr>
    </w:p>
    <w:p w14:paraId="285D47D7" w14:textId="77777777" w:rsidR="002035A1" w:rsidRPr="002035A1" w:rsidRDefault="002035A1" w:rsidP="002035A1">
      <w:pPr>
        <w:spacing w:line="276" w:lineRule="auto"/>
        <w:rPr>
          <w:rFonts w:ascii="Calibri" w:hAnsi="Calibri"/>
        </w:rPr>
      </w:pPr>
      <w:r w:rsidRPr="002035A1">
        <w:rPr>
          <w:rFonts w:ascii="Calibri" w:hAnsi="Calibri"/>
        </w:rPr>
        <w:lastRenderedPageBreak/>
        <w:t>My little girl looked at me the other day and said, “Dad, you're so old school, you were born in 1900 and something.” I was like, “That is old school. 1900 and something. Whoa. Last century kind of stuff. Whoa.”</w:t>
      </w:r>
    </w:p>
    <w:p w14:paraId="1D99B84F" w14:textId="77777777" w:rsidR="002035A1" w:rsidRPr="002035A1" w:rsidRDefault="002035A1" w:rsidP="002035A1">
      <w:pPr>
        <w:spacing w:line="276" w:lineRule="auto"/>
        <w:rPr>
          <w:rFonts w:ascii="Calibri" w:hAnsi="Calibri"/>
        </w:rPr>
      </w:pPr>
    </w:p>
    <w:p w14:paraId="2D4060D4" w14:textId="77777777" w:rsidR="002035A1" w:rsidRPr="002035A1" w:rsidRDefault="002035A1" w:rsidP="002035A1">
      <w:pPr>
        <w:spacing w:line="276" w:lineRule="auto"/>
        <w:rPr>
          <w:rFonts w:ascii="Calibri" w:hAnsi="Calibri"/>
        </w:rPr>
      </w:pPr>
      <w:r w:rsidRPr="002035A1">
        <w:rPr>
          <w:rFonts w:ascii="Calibri" w:hAnsi="Calibri"/>
        </w:rPr>
        <w:t xml:space="preserve">Kids, honor parents. How do kids submit or yield to parents? Kids honor parents. Parents have more experiences and they've been through a lot. Your parents may be way out of it. They may not know what in the world is going on, but I guarantee you God is giving them some wisdom. He’s put them in authority over you in the home. The Bible says we’re to obey our parents. </w:t>
      </w:r>
    </w:p>
    <w:p w14:paraId="19CF6C5A" w14:textId="77777777" w:rsidR="002035A1" w:rsidRPr="002035A1" w:rsidRDefault="002035A1" w:rsidP="002035A1">
      <w:pPr>
        <w:spacing w:line="276" w:lineRule="auto"/>
        <w:rPr>
          <w:rFonts w:ascii="Calibri" w:hAnsi="Calibri"/>
        </w:rPr>
      </w:pPr>
    </w:p>
    <w:p w14:paraId="457C692D" w14:textId="77777777" w:rsidR="002035A1" w:rsidRPr="002035A1" w:rsidRDefault="002035A1" w:rsidP="002035A1">
      <w:pPr>
        <w:spacing w:line="276" w:lineRule="auto"/>
        <w:rPr>
          <w:rFonts w:ascii="Calibri" w:hAnsi="Calibri"/>
        </w:rPr>
      </w:pPr>
      <w:r w:rsidRPr="002035A1">
        <w:rPr>
          <w:rFonts w:ascii="Calibri" w:hAnsi="Calibri"/>
        </w:rPr>
        <w:t>“‘Honor your father and mother’—which is the first commandment with a promise— ‘so that it may go well with you and that you may enjoy long life on the earth’” (Ephesians 6:2-3).</w:t>
      </w:r>
    </w:p>
    <w:p w14:paraId="50DBAAD4" w14:textId="77777777" w:rsidR="002035A1" w:rsidRPr="002035A1" w:rsidRDefault="002035A1" w:rsidP="002035A1">
      <w:pPr>
        <w:spacing w:line="276" w:lineRule="auto"/>
        <w:rPr>
          <w:rFonts w:ascii="Calibri" w:hAnsi="Calibri"/>
        </w:rPr>
      </w:pPr>
    </w:p>
    <w:p w14:paraId="16356BCC" w14:textId="77777777" w:rsidR="002035A1" w:rsidRPr="002035A1" w:rsidRDefault="002035A1" w:rsidP="002035A1">
      <w:pPr>
        <w:spacing w:line="276" w:lineRule="auto"/>
        <w:rPr>
          <w:rFonts w:ascii="Calibri" w:hAnsi="Calibri"/>
        </w:rPr>
      </w:pPr>
      <w:r w:rsidRPr="002035A1">
        <w:rPr>
          <w:rFonts w:ascii="Calibri" w:hAnsi="Calibri"/>
        </w:rPr>
        <w:t xml:space="preserve">That's a quote from the Old Testament from the Ten Commandments. Does that sound familiar? This is the first of the Ten Commandments that deal with relationships, with working with other people. I think it’s the fourth commandment, but it's the first one that's about relationships. It deals with honoring father and mother. </w:t>
      </w:r>
    </w:p>
    <w:p w14:paraId="1A75305A" w14:textId="77777777" w:rsidR="002035A1" w:rsidRPr="002035A1" w:rsidRDefault="002035A1" w:rsidP="002035A1">
      <w:pPr>
        <w:spacing w:line="276" w:lineRule="auto"/>
        <w:rPr>
          <w:rFonts w:ascii="Calibri" w:hAnsi="Calibri"/>
        </w:rPr>
      </w:pPr>
    </w:p>
    <w:p w14:paraId="1CCCABDD" w14:textId="77777777" w:rsidR="002035A1" w:rsidRPr="002035A1" w:rsidRDefault="002035A1" w:rsidP="002035A1">
      <w:pPr>
        <w:spacing w:line="276" w:lineRule="auto"/>
        <w:rPr>
          <w:rFonts w:ascii="Calibri" w:hAnsi="Calibri"/>
        </w:rPr>
      </w:pPr>
      <w:r w:rsidRPr="002035A1">
        <w:rPr>
          <w:rFonts w:ascii="Calibri" w:hAnsi="Calibri"/>
        </w:rPr>
        <w:t xml:space="preserve">The word “honor” means to show courtesy and dignity to parents. I think even when you become an adult, we can still honor parents. We should do that. You may be an adult, but you should still honor your parents. You may think your parents are weird, but you can still honor them. </w:t>
      </w:r>
    </w:p>
    <w:p w14:paraId="72E9F57B" w14:textId="77777777" w:rsidR="002035A1" w:rsidRPr="002035A1" w:rsidRDefault="002035A1" w:rsidP="002035A1">
      <w:pPr>
        <w:spacing w:line="276" w:lineRule="auto"/>
        <w:rPr>
          <w:rFonts w:ascii="Calibri" w:hAnsi="Calibri"/>
        </w:rPr>
      </w:pPr>
    </w:p>
    <w:p w14:paraId="147B525E" w14:textId="77777777" w:rsidR="002035A1" w:rsidRPr="002035A1" w:rsidRDefault="002035A1" w:rsidP="002035A1">
      <w:pPr>
        <w:spacing w:line="276" w:lineRule="auto"/>
        <w:rPr>
          <w:rFonts w:ascii="Calibri" w:hAnsi="Calibri"/>
        </w:rPr>
      </w:pPr>
      <w:r w:rsidRPr="002035A1">
        <w:rPr>
          <w:rFonts w:ascii="Calibri" w:hAnsi="Calibri"/>
        </w:rPr>
        <w:t xml:space="preserve">Notice the Bible doesn't say you have to admire your parents. Because some parents may not be admirable. I’m not trying to be critical. But you can honor. </w:t>
      </w:r>
    </w:p>
    <w:p w14:paraId="5A139C2A" w14:textId="77777777" w:rsidR="002035A1" w:rsidRPr="002035A1" w:rsidRDefault="002035A1" w:rsidP="002035A1">
      <w:pPr>
        <w:spacing w:line="276" w:lineRule="auto"/>
        <w:rPr>
          <w:rFonts w:ascii="Calibri" w:hAnsi="Calibri"/>
        </w:rPr>
      </w:pPr>
    </w:p>
    <w:p w14:paraId="3D5AE40E" w14:textId="77777777" w:rsidR="002035A1" w:rsidRPr="002035A1" w:rsidRDefault="002035A1" w:rsidP="002035A1">
      <w:pPr>
        <w:spacing w:line="276" w:lineRule="auto"/>
        <w:rPr>
          <w:rFonts w:ascii="Calibri" w:hAnsi="Calibri"/>
        </w:rPr>
      </w:pPr>
      <w:r w:rsidRPr="002035A1">
        <w:rPr>
          <w:rFonts w:ascii="Calibri" w:hAnsi="Calibri"/>
        </w:rPr>
        <w:t xml:space="preserve">The Bible doesn't say that you have to love your parents. I hope you do love your parents, but that's not this command. It says honor your parents. </w:t>
      </w:r>
    </w:p>
    <w:p w14:paraId="62EBBD08" w14:textId="77777777" w:rsidR="002035A1" w:rsidRPr="002035A1" w:rsidRDefault="002035A1" w:rsidP="002035A1">
      <w:pPr>
        <w:spacing w:line="276" w:lineRule="auto"/>
        <w:rPr>
          <w:rFonts w:ascii="Calibri" w:hAnsi="Calibri"/>
        </w:rPr>
      </w:pPr>
    </w:p>
    <w:p w14:paraId="2D0E41E1" w14:textId="77777777" w:rsidR="003675C2" w:rsidRDefault="002035A1" w:rsidP="002035A1">
      <w:pPr>
        <w:spacing w:line="276" w:lineRule="auto"/>
        <w:rPr>
          <w:rFonts w:ascii="Calibri" w:hAnsi="Calibri"/>
        </w:rPr>
      </w:pPr>
      <w:r w:rsidRPr="002035A1">
        <w:rPr>
          <w:rFonts w:ascii="Calibri" w:hAnsi="Calibri"/>
        </w:rPr>
        <w:t xml:space="preserve">The Bible doesn't say you have to even enjoy your parents. But you can honor them. </w:t>
      </w:r>
    </w:p>
    <w:p w14:paraId="4A0C7213" w14:textId="77777777" w:rsidR="003675C2" w:rsidRDefault="003675C2" w:rsidP="002035A1">
      <w:pPr>
        <w:spacing w:line="276" w:lineRule="auto"/>
        <w:rPr>
          <w:rFonts w:ascii="Calibri" w:hAnsi="Calibri"/>
        </w:rPr>
      </w:pPr>
    </w:p>
    <w:p w14:paraId="562EEB76" w14:textId="17023087" w:rsidR="002035A1" w:rsidRPr="002035A1" w:rsidRDefault="002035A1" w:rsidP="002035A1">
      <w:pPr>
        <w:spacing w:line="276" w:lineRule="auto"/>
        <w:rPr>
          <w:rFonts w:ascii="Calibri" w:hAnsi="Calibri"/>
        </w:rPr>
      </w:pPr>
      <w:r w:rsidRPr="002035A1">
        <w:rPr>
          <w:rFonts w:ascii="Calibri" w:hAnsi="Calibri"/>
        </w:rPr>
        <w:t xml:space="preserve">Let’s honor parents. This is how kids submit to parents in the home. </w:t>
      </w:r>
    </w:p>
    <w:p w14:paraId="610C047A" w14:textId="77777777" w:rsidR="002035A1" w:rsidRPr="002035A1" w:rsidRDefault="002035A1" w:rsidP="002035A1">
      <w:pPr>
        <w:spacing w:line="276" w:lineRule="auto"/>
        <w:rPr>
          <w:rFonts w:ascii="Calibri" w:hAnsi="Calibri"/>
        </w:rPr>
      </w:pPr>
    </w:p>
    <w:p w14:paraId="2514AAC4" w14:textId="77777777" w:rsidR="002035A1" w:rsidRPr="002035A1" w:rsidRDefault="002035A1" w:rsidP="002035A1">
      <w:pPr>
        <w:spacing w:line="276" w:lineRule="auto"/>
        <w:rPr>
          <w:rFonts w:ascii="Calibri" w:hAnsi="Calibri"/>
        </w:rPr>
      </w:pPr>
      <w:r w:rsidRPr="002035A1">
        <w:rPr>
          <w:rFonts w:ascii="Calibri" w:hAnsi="Calibri"/>
        </w:rPr>
        <w:t>He says. “It will go well with you.” The Bible is not promising that you're going to live to be 140 years old. What the Bible is promising is that your life is going to be better because you listened to your parents and your parents helped you make good choices and decisions in life.</w:t>
      </w:r>
    </w:p>
    <w:p w14:paraId="24E7F101" w14:textId="77777777" w:rsidR="002035A1" w:rsidRPr="002035A1" w:rsidRDefault="002035A1" w:rsidP="002035A1">
      <w:pPr>
        <w:spacing w:line="276" w:lineRule="auto"/>
        <w:rPr>
          <w:rFonts w:ascii="Calibri" w:hAnsi="Calibri"/>
        </w:rPr>
      </w:pPr>
    </w:p>
    <w:p w14:paraId="711577FF" w14:textId="77777777" w:rsidR="002035A1" w:rsidRPr="002035A1" w:rsidRDefault="002035A1" w:rsidP="002035A1">
      <w:pPr>
        <w:spacing w:line="276" w:lineRule="auto"/>
        <w:rPr>
          <w:rFonts w:ascii="Calibri" w:hAnsi="Calibri"/>
        </w:rPr>
      </w:pPr>
      <w:r w:rsidRPr="002035A1">
        <w:rPr>
          <w:rFonts w:ascii="Calibri" w:hAnsi="Calibri"/>
        </w:rPr>
        <w:lastRenderedPageBreak/>
        <w:t>There are a lot of people that are not listening to their parents. They are making really foolish decisions. If you want to have a good life, a long life, a prosperous life, listen to your parents. That’s what the Scriptures say. Kids are yielding to parents.</w:t>
      </w:r>
    </w:p>
    <w:p w14:paraId="5FA95A29" w14:textId="77777777" w:rsidR="002035A1" w:rsidRPr="002035A1" w:rsidRDefault="002035A1" w:rsidP="002035A1">
      <w:pPr>
        <w:spacing w:line="276" w:lineRule="auto"/>
        <w:rPr>
          <w:rFonts w:ascii="Calibri" w:hAnsi="Calibri"/>
        </w:rPr>
      </w:pPr>
    </w:p>
    <w:p w14:paraId="7EF4BFB7" w14:textId="77777777" w:rsidR="002035A1" w:rsidRPr="002035A1" w:rsidRDefault="002035A1" w:rsidP="002035A1">
      <w:pPr>
        <w:spacing w:line="276" w:lineRule="auto"/>
        <w:rPr>
          <w:rFonts w:ascii="Calibri" w:hAnsi="Calibri"/>
        </w:rPr>
      </w:pPr>
      <w:r w:rsidRPr="002035A1">
        <w:rPr>
          <w:rFonts w:ascii="Calibri" w:hAnsi="Calibri"/>
        </w:rPr>
        <w:t xml:space="preserve">But parents have to yield to kids. How does that work? I'm the one in charge. </w:t>
      </w:r>
    </w:p>
    <w:p w14:paraId="0E6BD41B" w14:textId="77777777" w:rsidR="002035A1" w:rsidRPr="002035A1" w:rsidRDefault="002035A1" w:rsidP="002035A1">
      <w:pPr>
        <w:spacing w:line="276" w:lineRule="auto"/>
        <w:rPr>
          <w:rFonts w:ascii="Calibri" w:hAnsi="Calibri"/>
        </w:rPr>
      </w:pPr>
    </w:p>
    <w:p w14:paraId="59B4D6C4" w14:textId="77777777" w:rsidR="002035A1" w:rsidRPr="002035A1" w:rsidRDefault="002035A1" w:rsidP="002035A1">
      <w:pPr>
        <w:spacing w:line="276" w:lineRule="auto"/>
        <w:rPr>
          <w:rFonts w:ascii="Calibri" w:hAnsi="Calibri"/>
        </w:rPr>
      </w:pPr>
      <w:r w:rsidRPr="002035A1">
        <w:rPr>
          <w:rFonts w:ascii="Calibri" w:hAnsi="Calibri"/>
        </w:rPr>
        <w:t>Look at this right here. Moms and dads discipline children. This is a tall order for the parents right here. If you don't have children, listen to this because you might have kids at some point. You want to check this out.</w:t>
      </w:r>
    </w:p>
    <w:p w14:paraId="099FF792" w14:textId="77777777" w:rsidR="002035A1" w:rsidRPr="002035A1" w:rsidRDefault="002035A1" w:rsidP="002035A1">
      <w:pPr>
        <w:spacing w:line="276" w:lineRule="auto"/>
        <w:rPr>
          <w:rFonts w:ascii="Calibri" w:hAnsi="Calibri"/>
        </w:rPr>
      </w:pPr>
    </w:p>
    <w:p w14:paraId="58E951C3" w14:textId="77777777" w:rsidR="002035A1" w:rsidRPr="002035A1" w:rsidRDefault="002035A1" w:rsidP="002035A1">
      <w:pPr>
        <w:spacing w:line="276" w:lineRule="auto"/>
        <w:rPr>
          <w:rFonts w:ascii="Calibri" w:hAnsi="Calibri"/>
        </w:rPr>
      </w:pPr>
      <w:r w:rsidRPr="002035A1">
        <w:rPr>
          <w:rFonts w:ascii="Calibri" w:hAnsi="Calibri"/>
        </w:rPr>
        <w:t>“Fathers, do not provoke your children to anger, but raise them up in the discipline and instruction of the Lord” (Ephesians 6:4).</w:t>
      </w:r>
    </w:p>
    <w:p w14:paraId="09F288C0" w14:textId="77777777" w:rsidR="002035A1" w:rsidRPr="002035A1" w:rsidRDefault="002035A1" w:rsidP="002035A1">
      <w:pPr>
        <w:spacing w:line="276" w:lineRule="auto"/>
        <w:rPr>
          <w:rFonts w:ascii="Calibri" w:hAnsi="Calibri"/>
        </w:rPr>
      </w:pPr>
    </w:p>
    <w:p w14:paraId="2757E9C4" w14:textId="0E22F88B" w:rsidR="003675C2" w:rsidRDefault="002035A1" w:rsidP="002035A1">
      <w:pPr>
        <w:spacing w:line="276" w:lineRule="auto"/>
        <w:rPr>
          <w:rFonts w:ascii="Calibri" w:hAnsi="Calibri"/>
        </w:rPr>
      </w:pPr>
      <w:r w:rsidRPr="002035A1">
        <w:rPr>
          <w:rFonts w:ascii="Calibri" w:hAnsi="Calibri"/>
        </w:rPr>
        <w:t xml:space="preserve">We're not here today to judge parents. We're here to encourage parents. Being a parent is a very difficult thing. It really is. We want parents to feel encouraged. </w:t>
      </w:r>
    </w:p>
    <w:p w14:paraId="5B908F96" w14:textId="77777777" w:rsidR="003675C2" w:rsidRDefault="003675C2" w:rsidP="002035A1">
      <w:pPr>
        <w:spacing w:line="276" w:lineRule="auto"/>
        <w:rPr>
          <w:rFonts w:ascii="Calibri" w:hAnsi="Calibri"/>
        </w:rPr>
      </w:pPr>
    </w:p>
    <w:p w14:paraId="3874D83C" w14:textId="72AFC11E" w:rsidR="002035A1" w:rsidRPr="002035A1" w:rsidRDefault="002035A1" w:rsidP="002035A1">
      <w:pPr>
        <w:spacing w:line="276" w:lineRule="auto"/>
        <w:rPr>
          <w:rFonts w:ascii="Calibri" w:hAnsi="Calibri"/>
        </w:rPr>
      </w:pPr>
      <w:r w:rsidRPr="002035A1">
        <w:rPr>
          <w:rFonts w:ascii="Calibri" w:hAnsi="Calibri"/>
        </w:rPr>
        <w:t xml:space="preserve">Kids are all different. You tell one kid, “Don't touch the hot stove,” and they say, “Okay, Mommy.” You tell another kid, “Don't touch the hot stove,” what do they do? They put both hands on it. Kids are just different, so how we parent kids is always different. It's always evolving. I don't claim that I have all the insight and wisdom on that. I'm on that journey too. I've got a couple of kids. It's tough. </w:t>
      </w:r>
    </w:p>
    <w:p w14:paraId="75984F42" w14:textId="77777777" w:rsidR="002035A1" w:rsidRPr="002035A1" w:rsidRDefault="002035A1" w:rsidP="002035A1">
      <w:pPr>
        <w:spacing w:line="276" w:lineRule="auto"/>
        <w:rPr>
          <w:rFonts w:ascii="Calibri" w:hAnsi="Calibri"/>
        </w:rPr>
      </w:pPr>
    </w:p>
    <w:p w14:paraId="6F259288" w14:textId="77777777" w:rsidR="002035A1" w:rsidRPr="002035A1" w:rsidRDefault="002035A1" w:rsidP="002035A1">
      <w:pPr>
        <w:spacing w:line="276" w:lineRule="auto"/>
        <w:rPr>
          <w:rFonts w:ascii="Calibri" w:hAnsi="Calibri"/>
        </w:rPr>
      </w:pPr>
      <w:r w:rsidRPr="002035A1">
        <w:rPr>
          <w:rFonts w:ascii="Calibri" w:hAnsi="Calibri"/>
        </w:rPr>
        <w:t xml:space="preserve">Here's what God instructs us to do. Parents are to do two things. They're to discipline and instruct kids. </w:t>
      </w:r>
    </w:p>
    <w:p w14:paraId="0F73597B" w14:textId="77777777" w:rsidR="002035A1" w:rsidRPr="002035A1" w:rsidRDefault="002035A1" w:rsidP="002035A1">
      <w:pPr>
        <w:spacing w:line="276" w:lineRule="auto"/>
        <w:rPr>
          <w:rFonts w:ascii="Calibri" w:hAnsi="Calibri"/>
        </w:rPr>
      </w:pPr>
    </w:p>
    <w:p w14:paraId="38DBBD13" w14:textId="77777777" w:rsidR="003675C2" w:rsidRDefault="002035A1" w:rsidP="002035A1">
      <w:pPr>
        <w:spacing w:line="276" w:lineRule="auto"/>
        <w:rPr>
          <w:rFonts w:ascii="Calibri" w:hAnsi="Calibri"/>
        </w:rPr>
      </w:pPr>
      <w:r w:rsidRPr="002035A1">
        <w:rPr>
          <w:rFonts w:ascii="Calibri" w:hAnsi="Calibri"/>
        </w:rPr>
        <w:t xml:space="preserve">In the ancient world, fathers could levy a really heavy penalty against a kid for disobeying. They could beat them. They could imprison them. They could even sell their children into slavery for a short period of time. The reason that Paul is saying in Ephesians 6, “Don't provoke your children to anger” is he’s saying, “Don't go over the top on your discipline and punishment.” There's a point where discipline is appropriate and there's a point where you can lose your mind. Some of us have thought about that. He's saying don't be harsh. Don't be belittling. Don't humiliate. Don't publicly embarrass. If you do that, you're just going to make your kids </w:t>
      </w:r>
      <w:proofErr w:type="gramStart"/>
      <w:r w:rsidRPr="002035A1">
        <w:rPr>
          <w:rFonts w:ascii="Calibri" w:hAnsi="Calibri"/>
        </w:rPr>
        <w:t>more angry</w:t>
      </w:r>
      <w:proofErr w:type="gramEnd"/>
      <w:r w:rsidRPr="002035A1">
        <w:rPr>
          <w:rFonts w:ascii="Calibri" w:hAnsi="Calibri"/>
        </w:rPr>
        <w:t>. That's not going to help. Discipline is appropriate. We need discipline in the home. But he says, “Don't go beyond what makes sense, what is sensible, because if you do so, then they're just going to be angry.</w:t>
      </w:r>
      <w:r w:rsidR="003675C2">
        <w:rPr>
          <w:rFonts w:ascii="Calibri" w:hAnsi="Calibri"/>
        </w:rPr>
        <w:t>”</w:t>
      </w:r>
      <w:r w:rsidRPr="002035A1">
        <w:rPr>
          <w:rFonts w:ascii="Calibri" w:hAnsi="Calibri"/>
        </w:rPr>
        <w:t xml:space="preserve"> </w:t>
      </w:r>
    </w:p>
    <w:p w14:paraId="25598535" w14:textId="77777777" w:rsidR="003675C2" w:rsidRDefault="003675C2" w:rsidP="002035A1">
      <w:pPr>
        <w:spacing w:line="276" w:lineRule="auto"/>
        <w:rPr>
          <w:rFonts w:ascii="Calibri" w:hAnsi="Calibri"/>
        </w:rPr>
      </w:pPr>
    </w:p>
    <w:p w14:paraId="573C70B7" w14:textId="60F15512" w:rsidR="002035A1" w:rsidRPr="002035A1" w:rsidRDefault="002035A1" w:rsidP="002035A1">
      <w:pPr>
        <w:spacing w:line="276" w:lineRule="auto"/>
        <w:rPr>
          <w:rFonts w:ascii="Calibri" w:hAnsi="Calibri"/>
        </w:rPr>
      </w:pPr>
      <w:r w:rsidRPr="002035A1">
        <w:rPr>
          <w:rFonts w:ascii="Calibri" w:hAnsi="Calibri"/>
        </w:rPr>
        <w:t xml:space="preserve">In a sense, parents are submitting to kids by discipline and by instruction. </w:t>
      </w:r>
    </w:p>
    <w:p w14:paraId="44BCFCB0" w14:textId="77777777" w:rsidR="002035A1" w:rsidRPr="002035A1" w:rsidRDefault="002035A1" w:rsidP="002035A1">
      <w:pPr>
        <w:spacing w:line="276" w:lineRule="auto"/>
        <w:rPr>
          <w:rFonts w:ascii="Calibri" w:hAnsi="Calibri"/>
        </w:rPr>
      </w:pPr>
    </w:p>
    <w:p w14:paraId="2136CE78" w14:textId="0CC85B12" w:rsidR="002035A1" w:rsidRPr="002035A1" w:rsidRDefault="002035A1" w:rsidP="002035A1">
      <w:pPr>
        <w:spacing w:line="276" w:lineRule="auto"/>
        <w:rPr>
          <w:rFonts w:ascii="Calibri" w:hAnsi="Calibri"/>
        </w:rPr>
      </w:pPr>
      <w:r w:rsidRPr="002035A1">
        <w:rPr>
          <w:rFonts w:ascii="Calibri" w:hAnsi="Calibri"/>
        </w:rPr>
        <w:t xml:space="preserve">There are two different things that are mentioned there. Discipline comes as needed, but instruction is ongoing. You get discipline when you do something wrong, but instruction is all the time. If you're a Christian parent and you love the Lord, you should be talking with your kids daily about how their faith and their life intersect. That's instruction. Faith and life, how they connect. I'm going to give you instruction in the Lord. </w:t>
      </w:r>
    </w:p>
    <w:p w14:paraId="4E9BA5F6" w14:textId="77777777" w:rsidR="002035A1" w:rsidRPr="002035A1" w:rsidRDefault="002035A1" w:rsidP="002035A1">
      <w:pPr>
        <w:spacing w:line="276" w:lineRule="auto"/>
        <w:rPr>
          <w:rFonts w:ascii="Calibri" w:hAnsi="Calibri"/>
        </w:rPr>
      </w:pPr>
    </w:p>
    <w:p w14:paraId="443ABC70" w14:textId="77777777" w:rsidR="002035A1" w:rsidRPr="002035A1" w:rsidRDefault="002035A1" w:rsidP="002035A1">
      <w:pPr>
        <w:spacing w:line="276" w:lineRule="auto"/>
        <w:rPr>
          <w:rFonts w:ascii="Calibri" w:hAnsi="Calibri"/>
        </w:rPr>
      </w:pPr>
      <w:r w:rsidRPr="002035A1">
        <w:rPr>
          <w:rFonts w:ascii="Calibri" w:hAnsi="Calibri"/>
        </w:rPr>
        <w:t xml:space="preserve">In many homes, we have strong discipline, but we have too little instruction. If we just discipline and we don't instruct, then we're going to have problems. If we just instruct, but we don't discipline, we have problems too. We need both. </w:t>
      </w:r>
    </w:p>
    <w:p w14:paraId="1C5BE803" w14:textId="77777777" w:rsidR="002035A1" w:rsidRPr="002035A1" w:rsidRDefault="002035A1" w:rsidP="002035A1">
      <w:pPr>
        <w:spacing w:line="276" w:lineRule="auto"/>
        <w:rPr>
          <w:rFonts w:ascii="Calibri" w:hAnsi="Calibri"/>
        </w:rPr>
      </w:pPr>
    </w:p>
    <w:p w14:paraId="0CE06DF8" w14:textId="77777777" w:rsidR="002035A1" w:rsidRPr="002035A1" w:rsidRDefault="002035A1" w:rsidP="002035A1">
      <w:pPr>
        <w:spacing w:line="276" w:lineRule="auto"/>
        <w:rPr>
          <w:rFonts w:ascii="Calibri" w:hAnsi="Calibri"/>
        </w:rPr>
      </w:pPr>
      <w:r w:rsidRPr="002035A1">
        <w:rPr>
          <w:rFonts w:ascii="Calibri" w:hAnsi="Calibri"/>
        </w:rPr>
        <w:t xml:space="preserve">Discipline is hard because sometimes as a parent, you just get tired. You’re like, “I'm worn out today. I don't want to open that can of worms, I don't want to say that.” Scripturally we have a responsibility to discipline. We need to keep that on the front burner. Remember, when you're disciplining your kids, you're not going to feel this, but you are yielding to them. You're yielding to them because you're honoring your God-given responsibility to bring discipline in the home. </w:t>
      </w:r>
    </w:p>
    <w:p w14:paraId="18E78363" w14:textId="77777777" w:rsidR="002035A1" w:rsidRPr="002035A1" w:rsidRDefault="002035A1" w:rsidP="002035A1">
      <w:pPr>
        <w:spacing w:line="276" w:lineRule="auto"/>
        <w:rPr>
          <w:rFonts w:ascii="Calibri" w:hAnsi="Calibri"/>
        </w:rPr>
      </w:pPr>
    </w:p>
    <w:p w14:paraId="04A81A9A" w14:textId="77777777" w:rsidR="002035A1" w:rsidRPr="002035A1" w:rsidRDefault="002035A1" w:rsidP="002035A1">
      <w:pPr>
        <w:spacing w:line="276" w:lineRule="auto"/>
        <w:rPr>
          <w:rFonts w:ascii="Calibri" w:hAnsi="Calibri"/>
        </w:rPr>
      </w:pPr>
      <w:r w:rsidRPr="002035A1">
        <w:rPr>
          <w:rFonts w:ascii="Calibri" w:hAnsi="Calibri"/>
        </w:rPr>
        <w:t xml:space="preserve">He says, “Raise them up in discipline and instruction.” I love that phrase, “raise them up,” because it just reminds me that as kids grow older, parents have to evolve as well. Your parenting has to evolve. You don't parent a 13-year-old the same way you parented a 7-year-old. That has to evolve. You're evolving in your parental skill, ability, your discipline, and your instruction according to age appropriateness. </w:t>
      </w:r>
    </w:p>
    <w:p w14:paraId="40112ACF" w14:textId="77777777" w:rsidR="002035A1" w:rsidRPr="002035A1" w:rsidRDefault="002035A1" w:rsidP="002035A1">
      <w:pPr>
        <w:spacing w:line="276" w:lineRule="auto"/>
        <w:rPr>
          <w:rFonts w:ascii="Calibri" w:hAnsi="Calibri"/>
        </w:rPr>
      </w:pPr>
    </w:p>
    <w:p w14:paraId="6DA42F1F" w14:textId="77777777" w:rsidR="002035A1" w:rsidRPr="002035A1" w:rsidRDefault="002035A1" w:rsidP="002035A1">
      <w:pPr>
        <w:spacing w:line="276" w:lineRule="auto"/>
        <w:rPr>
          <w:rFonts w:ascii="Calibri" w:hAnsi="Calibri"/>
        </w:rPr>
      </w:pPr>
      <w:r w:rsidRPr="002035A1">
        <w:rPr>
          <w:rFonts w:ascii="Calibri" w:hAnsi="Calibri"/>
        </w:rPr>
        <w:t xml:space="preserve">This instruction, excellence in God's word. We've been talking with our kids a little bit about Colossians 3:23, which is, “Whatever you do in word or deed, do all to the glory of God.” We've been talking about giving God our best. When you do homework, give God your best. When you're on the basketball court, you’re giving your best because you're honoring God. We've been working with our kids on that. That's kind of our theme for at least a while until we get that into our spirit all the way. Then we'll talk about some other things. But we're really focused right now at the Heller household on excellence and giving God our very best. We've been talking with our kids and helping them see different areas for growth in their life. It's an awesome thing. I hope our kids will adopt that and work on that. That's instruction. </w:t>
      </w:r>
    </w:p>
    <w:p w14:paraId="4EB0B5FE" w14:textId="77777777" w:rsidR="002035A1" w:rsidRPr="002035A1" w:rsidRDefault="002035A1" w:rsidP="002035A1">
      <w:pPr>
        <w:spacing w:line="276" w:lineRule="auto"/>
        <w:rPr>
          <w:rFonts w:ascii="Calibri" w:hAnsi="Calibri"/>
        </w:rPr>
      </w:pPr>
    </w:p>
    <w:p w14:paraId="6C42A351" w14:textId="77777777" w:rsidR="002035A1" w:rsidRPr="002035A1" w:rsidRDefault="002035A1" w:rsidP="002035A1">
      <w:pPr>
        <w:spacing w:line="276" w:lineRule="auto"/>
        <w:rPr>
          <w:rFonts w:ascii="Calibri" w:hAnsi="Calibri"/>
        </w:rPr>
      </w:pPr>
      <w:r w:rsidRPr="002035A1">
        <w:rPr>
          <w:rFonts w:ascii="Calibri" w:hAnsi="Calibri"/>
        </w:rPr>
        <w:t xml:space="preserve">Instruction is like preventative maintenance. I'm going to tell you ahead of time what the problems may be so that you'll know how to handle them with wisdom so you don't go down the wrong path. Hopefully that's the case. </w:t>
      </w:r>
    </w:p>
    <w:p w14:paraId="538056A8" w14:textId="77777777" w:rsidR="002035A1" w:rsidRPr="002035A1" w:rsidRDefault="002035A1" w:rsidP="002035A1">
      <w:pPr>
        <w:spacing w:line="276" w:lineRule="auto"/>
        <w:rPr>
          <w:rFonts w:ascii="Calibri" w:hAnsi="Calibri"/>
        </w:rPr>
      </w:pPr>
    </w:p>
    <w:p w14:paraId="7D894B29" w14:textId="7D5A6B7F" w:rsidR="002035A1" w:rsidRPr="002035A1" w:rsidRDefault="002035A1" w:rsidP="002035A1">
      <w:pPr>
        <w:spacing w:line="276" w:lineRule="auto"/>
        <w:rPr>
          <w:rFonts w:ascii="Calibri" w:hAnsi="Calibri"/>
        </w:rPr>
      </w:pPr>
      <w:r w:rsidRPr="002035A1">
        <w:rPr>
          <w:rFonts w:ascii="Calibri" w:hAnsi="Calibri"/>
        </w:rPr>
        <w:lastRenderedPageBreak/>
        <w:t xml:space="preserve">I was talking with a parent in the community the other day. She said, “My husband and I grew up in church. We had a great moral upbringing. We learned a lot of great values, but we haven't taken our kids to church consistently since we've been married.” The kids were getting older. She said, “My kids don’t have what I have and I feel really bad about that.” I said to her, “Why don't you bring your kids to church?” I'm a pastor. What am I supposed to say? That's a good place to start. “Just bring your kids to church. It's fun.” She was like, “It’s a great idea. Maybe we should.” It’s been a couple of years; they still don't go to church. She’s admitting and understanding her kids haven't been instructed, they haven't been taught. They're just kind of wandering off. </w:t>
      </w:r>
    </w:p>
    <w:p w14:paraId="171565D3" w14:textId="77777777" w:rsidR="002035A1" w:rsidRPr="002035A1" w:rsidRDefault="002035A1" w:rsidP="002035A1">
      <w:pPr>
        <w:spacing w:line="276" w:lineRule="auto"/>
        <w:rPr>
          <w:rFonts w:ascii="Calibri" w:hAnsi="Calibri"/>
        </w:rPr>
      </w:pPr>
    </w:p>
    <w:p w14:paraId="2AF001EE" w14:textId="77777777" w:rsidR="002035A1" w:rsidRPr="002035A1" w:rsidRDefault="002035A1" w:rsidP="002035A1">
      <w:pPr>
        <w:spacing w:line="276" w:lineRule="auto"/>
        <w:rPr>
          <w:rFonts w:ascii="Calibri" w:hAnsi="Calibri"/>
        </w:rPr>
      </w:pPr>
      <w:r w:rsidRPr="002035A1">
        <w:rPr>
          <w:rFonts w:ascii="Calibri" w:hAnsi="Calibri"/>
        </w:rPr>
        <w:t xml:space="preserve">I wonder how many families today are in the same situation. I hope, mom and dad, that you are hungry to impart your faith into your kids so that they don't make some of the mistakes that you made. Let's discipline, let's instruct kids so kids can be successful, so that the family can draw together. </w:t>
      </w:r>
    </w:p>
    <w:p w14:paraId="5486DCBA" w14:textId="77777777" w:rsidR="002035A1" w:rsidRPr="002035A1" w:rsidRDefault="002035A1" w:rsidP="002035A1">
      <w:pPr>
        <w:spacing w:line="276" w:lineRule="auto"/>
        <w:rPr>
          <w:rFonts w:ascii="Calibri" w:hAnsi="Calibri"/>
        </w:rPr>
      </w:pPr>
    </w:p>
    <w:p w14:paraId="54CEC088" w14:textId="77777777" w:rsidR="002035A1" w:rsidRPr="002035A1" w:rsidRDefault="002035A1" w:rsidP="002035A1">
      <w:pPr>
        <w:spacing w:line="276" w:lineRule="auto"/>
        <w:rPr>
          <w:rFonts w:ascii="Calibri" w:hAnsi="Calibri"/>
        </w:rPr>
      </w:pPr>
      <w:r w:rsidRPr="002035A1">
        <w:rPr>
          <w:rFonts w:ascii="Calibri" w:hAnsi="Calibri"/>
        </w:rPr>
        <w:t xml:space="preserve">Kids are honoring and obeying parents. Parents are loving and disciplining and instructing kids. We're submitting to each other. </w:t>
      </w:r>
    </w:p>
    <w:p w14:paraId="1ABD1001" w14:textId="77777777" w:rsidR="002035A1" w:rsidRPr="002035A1" w:rsidRDefault="002035A1" w:rsidP="002035A1">
      <w:pPr>
        <w:spacing w:line="276" w:lineRule="auto"/>
        <w:rPr>
          <w:rFonts w:ascii="Calibri" w:hAnsi="Calibri"/>
        </w:rPr>
      </w:pPr>
    </w:p>
    <w:p w14:paraId="621BADBC" w14:textId="77777777" w:rsidR="002035A1" w:rsidRPr="002035A1" w:rsidRDefault="002035A1" w:rsidP="002035A1">
      <w:pPr>
        <w:spacing w:line="276" w:lineRule="auto"/>
        <w:rPr>
          <w:rFonts w:ascii="Calibri" w:hAnsi="Calibri"/>
          <w:b/>
          <w:bCs/>
        </w:rPr>
      </w:pPr>
      <w:r w:rsidRPr="002035A1">
        <w:rPr>
          <w:rFonts w:ascii="Calibri" w:hAnsi="Calibri"/>
          <w:b/>
          <w:bCs/>
        </w:rPr>
        <w:t>3. How do Employees and Bosses Thrive?</w:t>
      </w:r>
    </w:p>
    <w:p w14:paraId="5AE4E80D" w14:textId="77777777" w:rsidR="002035A1" w:rsidRPr="002035A1" w:rsidRDefault="002035A1" w:rsidP="002035A1">
      <w:pPr>
        <w:spacing w:line="276" w:lineRule="auto"/>
        <w:rPr>
          <w:rFonts w:ascii="Calibri" w:hAnsi="Calibri"/>
        </w:rPr>
      </w:pPr>
    </w:p>
    <w:p w14:paraId="1AA72400" w14:textId="77777777" w:rsidR="002035A1" w:rsidRPr="002035A1" w:rsidRDefault="002035A1" w:rsidP="002035A1">
      <w:pPr>
        <w:spacing w:line="276" w:lineRule="auto"/>
        <w:rPr>
          <w:rFonts w:ascii="Calibri" w:hAnsi="Calibri"/>
        </w:rPr>
      </w:pPr>
      <w:r w:rsidRPr="002035A1">
        <w:rPr>
          <w:rFonts w:ascii="Calibri" w:hAnsi="Calibri"/>
        </w:rPr>
        <w:t xml:space="preserve">When we're not at home, we're on the job. We all have relationships in the office. There are people that drive us crazy in the office. How do we respond? How do we do that? The Bible is so appropriate. It speaks to the human condition and to our own struggles. </w:t>
      </w:r>
    </w:p>
    <w:p w14:paraId="191CCF59" w14:textId="77777777" w:rsidR="002035A1" w:rsidRPr="002035A1" w:rsidRDefault="002035A1" w:rsidP="002035A1">
      <w:pPr>
        <w:spacing w:line="276" w:lineRule="auto"/>
        <w:rPr>
          <w:rFonts w:ascii="Calibri" w:hAnsi="Calibri"/>
        </w:rPr>
      </w:pPr>
    </w:p>
    <w:p w14:paraId="014B376B" w14:textId="77777777" w:rsidR="002035A1" w:rsidRPr="002035A1" w:rsidRDefault="002035A1" w:rsidP="002035A1">
      <w:pPr>
        <w:spacing w:line="276" w:lineRule="auto"/>
        <w:rPr>
          <w:rFonts w:ascii="Calibri" w:hAnsi="Calibri"/>
        </w:rPr>
      </w:pPr>
      <w:r w:rsidRPr="002035A1">
        <w:rPr>
          <w:rFonts w:ascii="Calibri" w:hAnsi="Calibri"/>
        </w:rPr>
        <w:t>“Slaves, obey your earthly masters with respect and fear, and with sincerity of heart, just as you would obey Christ” (Ephesians 6:5).</w:t>
      </w:r>
    </w:p>
    <w:p w14:paraId="3D99AC2F" w14:textId="77777777" w:rsidR="002035A1" w:rsidRPr="002035A1" w:rsidRDefault="002035A1" w:rsidP="002035A1">
      <w:pPr>
        <w:spacing w:line="276" w:lineRule="auto"/>
        <w:rPr>
          <w:rFonts w:ascii="Calibri" w:hAnsi="Calibri"/>
        </w:rPr>
      </w:pPr>
    </w:p>
    <w:p w14:paraId="374BD8FA" w14:textId="77777777" w:rsidR="00826279" w:rsidRDefault="002035A1" w:rsidP="002035A1">
      <w:pPr>
        <w:spacing w:line="276" w:lineRule="auto"/>
        <w:rPr>
          <w:rFonts w:ascii="Calibri" w:hAnsi="Calibri"/>
        </w:rPr>
      </w:pPr>
      <w:r w:rsidRPr="002035A1">
        <w:rPr>
          <w:rFonts w:ascii="Calibri" w:hAnsi="Calibri"/>
        </w:rPr>
        <w:t>The biblical world of slavery was very different from what we know in the 18</w:t>
      </w:r>
      <w:r w:rsidRPr="002035A1">
        <w:rPr>
          <w:rFonts w:ascii="Calibri" w:hAnsi="Calibri"/>
          <w:vertAlign w:val="superscript"/>
        </w:rPr>
        <w:t>th</w:t>
      </w:r>
      <w:r w:rsidRPr="002035A1">
        <w:rPr>
          <w:rFonts w:ascii="Calibri" w:hAnsi="Calibri"/>
        </w:rPr>
        <w:t xml:space="preserve"> and 19</w:t>
      </w:r>
      <w:r w:rsidRPr="002035A1">
        <w:rPr>
          <w:rFonts w:ascii="Calibri" w:hAnsi="Calibri"/>
          <w:vertAlign w:val="superscript"/>
        </w:rPr>
        <w:t>th</w:t>
      </w:r>
      <w:r w:rsidRPr="002035A1">
        <w:rPr>
          <w:rFonts w:ascii="Calibri" w:hAnsi="Calibri"/>
        </w:rPr>
        <w:t xml:space="preserve"> century in our own American history. Very different. In the ancient world, people who were slaves were oftentimes more like indentured servants. This was not based on people's race. If people were going to take out a loan, they could work for somebody as an indentured servant for a period of time and then they were released. This was not something where a whole lifetime you were a slave. You would work for somebody for a time to repay a debt. Indentured servants in the ancient world could own their own slaves. They could own businesses. They could marry. They could have children. They were oftentimes very educated. A very different thing. </w:t>
      </w:r>
    </w:p>
    <w:p w14:paraId="033E04FF" w14:textId="77777777" w:rsidR="00826279" w:rsidRDefault="00826279" w:rsidP="002035A1">
      <w:pPr>
        <w:spacing w:line="276" w:lineRule="auto"/>
        <w:rPr>
          <w:rFonts w:ascii="Calibri" w:hAnsi="Calibri"/>
        </w:rPr>
      </w:pPr>
    </w:p>
    <w:p w14:paraId="604A94DA" w14:textId="77777777" w:rsidR="00826279" w:rsidRDefault="002035A1" w:rsidP="002035A1">
      <w:pPr>
        <w:spacing w:line="276" w:lineRule="auto"/>
        <w:rPr>
          <w:rFonts w:ascii="Calibri" w:hAnsi="Calibri"/>
        </w:rPr>
      </w:pPr>
      <w:r w:rsidRPr="002035A1">
        <w:rPr>
          <w:rFonts w:ascii="Calibri" w:hAnsi="Calibri"/>
        </w:rPr>
        <w:lastRenderedPageBreak/>
        <w:t xml:space="preserve">There are many verses in the Bible that certainly affirm that people should not be bound in slavery. I don't have time to get into all that today. </w:t>
      </w:r>
    </w:p>
    <w:p w14:paraId="54FC0F5A" w14:textId="77777777" w:rsidR="00826279" w:rsidRDefault="00826279" w:rsidP="002035A1">
      <w:pPr>
        <w:spacing w:line="276" w:lineRule="auto"/>
        <w:rPr>
          <w:rFonts w:ascii="Calibri" w:hAnsi="Calibri"/>
        </w:rPr>
      </w:pPr>
    </w:p>
    <w:p w14:paraId="4B6F5646" w14:textId="64E5C663" w:rsidR="002035A1" w:rsidRPr="002035A1" w:rsidRDefault="002035A1" w:rsidP="002035A1">
      <w:pPr>
        <w:spacing w:line="276" w:lineRule="auto"/>
        <w:rPr>
          <w:rFonts w:ascii="Calibri" w:hAnsi="Calibri"/>
        </w:rPr>
      </w:pPr>
      <w:r w:rsidRPr="002035A1">
        <w:rPr>
          <w:rFonts w:ascii="Calibri" w:hAnsi="Calibri"/>
        </w:rPr>
        <w:t>I think in the particular context that we're looking at this morning</w:t>
      </w:r>
      <w:r w:rsidR="00826279">
        <w:rPr>
          <w:rFonts w:ascii="Calibri" w:hAnsi="Calibri"/>
        </w:rPr>
        <w:t>,</w:t>
      </w:r>
      <w:r w:rsidRPr="002035A1">
        <w:rPr>
          <w:rFonts w:ascii="Calibri" w:hAnsi="Calibri"/>
        </w:rPr>
        <w:t xml:space="preserve"> in Ephesians 6, the apostle is talking about the workplace. He's talking about work relationships. </w:t>
      </w:r>
    </w:p>
    <w:p w14:paraId="094DA083" w14:textId="77777777" w:rsidR="002035A1" w:rsidRPr="002035A1" w:rsidRDefault="002035A1" w:rsidP="002035A1">
      <w:pPr>
        <w:spacing w:line="276" w:lineRule="auto"/>
        <w:rPr>
          <w:rFonts w:ascii="Calibri" w:hAnsi="Calibri"/>
        </w:rPr>
      </w:pPr>
    </w:p>
    <w:p w14:paraId="02137658" w14:textId="77777777" w:rsidR="002035A1" w:rsidRPr="002035A1" w:rsidRDefault="002035A1" w:rsidP="002035A1">
      <w:pPr>
        <w:spacing w:line="276" w:lineRule="auto"/>
        <w:rPr>
          <w:rFonts w:ascii="Calibri" w:hAnsi="Calibri"/>
        </w:rPr>
      </w:pPr>
      <w:r w:rsidRPr="002035A1">
        <w:rPr>
          <w:rFonts w:ascii="Calibri" w:hAnsi="Calibri"/>
        </w:rPr>
        <w:t xml:space="preserve">“Slaves, obey your earthly masters with respect and fear, with all sincerity of heart, just as you would obey Christ” (Ephesians 6:5). </w:t>
      </w:r>
    </w:p>
    <w:p w14:paraId="3FAFBCA6" w14:textId="77777777" w:rsidR="002035A1" w:rsidRPr="002035A1" w:rsidRDefault="002035A1" w:rsidP="002035A1">
      <w:pPr>
        <w:spacing w:line="276" w:lineRule="auto"/>
        <w:rPr>
          <w:rFonts w:ascii="Calibri" w:hAnsi="Calibri"/>
        </w:rPr>
      </w:pPr>
    </w:p>
    <w:p w14:paraId="53E50C5D" w14:textId="77777777" w:rsidR="002035A1" w:rsidRPr="002035A1" w:rsidRDefault="002035A1" w:rsidP="002035A1">
      <w:pPr>
        <w:spacing w:line="276" w:lineRule="auto"/>
        <w:rPr>
          <w:rFonts w:ascii="Calibri" w:hAnsi="Calibri"/>
        </w:rPr>
      </w:pPr>
      <w:r w:rsidRPr="002035A1">
        <w:rPr>
          <w:rFonts w:ascii="Calibri" w:hAnsi="Calibri"/>
        </w:rPr>
        <w:t xml:space="preserve">How do I submit on the job? How do I yield on the job? I serve my boss. </w:t>
      </w:r>
    </w:p>
    <w:p w14:paraId="15183763" w14:textId="77777777" w:rsidR="002035A1" w:rsidRPr="002035A1" w:rsidRDefault="002035A1" w:rsidP="002035A1">
      <w:pPr>
        <w:spacing w:line="276" w:lineRule="auto"/>
        <w:rPr>
          <w:rFonts w:ascii="Calibri" w:hAnsi="Calibri"/>
        </w:rPr>
      </w:pPr>
    </w:p>
    <w:p w14:paraId="16C3A0E7" w14:textId="77777777" w:rsidR="00DF3A10" w:rsidRDefault="002035A1" w:rsidP="002035A1">
      <w:pPr>
        <w:spacing w:line="276" w:lineRule="auto"/>
        <w:rPr>
          <w:rFonts w:ascii="Calibri" w:hAnsi="Calibri"/>
        </w:rPr>
      </w:pPr>
      <w:r w:rsidRPr="002035A1">
        <w:rPr>
          <w:rFonts w:ascii="Calibri" w:hAnsi="Calibri"/>
        </w:rPr>
        <w:t xml:space="preserve">If you're like, “I can't stand my boss. My boss is driving me crazy,” you have two options. Number one, you can find a new job. The other option is, you can serve your boss and not to rebel. Some people say, “I'll rebel till I find a new job.” No, you have to serve. You have to be under leadership. You have to be under authority. You can disagree. That's fine. You can find a new job. But while you're there in that place, your job is to be under that leadership. Serve my boss. </w:t>
      </w:r>
    </w:p>
    <w:p w14:paraId="2F89502A" w14:textId="77777777" w:rsidR="00DF3A10" w:rsidRDefault="00DF3A10" w:rsidP="002035A1">
      <w:pPr>
        <w:spacing w:line="276" w:lineRule="auto"/>
        <w:rPr>
          <w:rFonts w:ascii="Calibri" w:hAnsi="Calibri"/>
        </w:rPr>
      </w:pPr>
    </w:p>
    <w:p w14:paraId="5D117E25" w14:textId="6A007B5B" w:rsidR="002035A1" w:rsidRPr="002035A1" w:rsidRDefault="002035A1" w:rsidP="002035A1">
      <w:pPr>
        <w:spacing w:line="276" w:lineRule="auto"/>
        <w:rPr>
          <w:rFonts w:ascii="Calibri" w:hAnsi="Calibri"/>
        </w:rPr>
      </w:pPr>
      <w:r w:rsidRPr="002035A1">
        <w:rPr>
          <w:rFonts w:ascii="Calibri" w:hAnsi="Calibri"/>
        </w:rPr>
        <w:t xml:space="preserve">He says, “Do so as you would obey Christ.” When you're taking orders and you're doing what you're supposed to be doing as employees, remember that you just don't serve a person; you serve Jesus Christ. Jesus is your boss and you will serve as unto Him. Just remember that. That's how we submit. </w:t>
      </w:r>
    </w:p>
    <w:p w14:paraId="03213F97" w14:textId="77777777" w:rsidR="002035A1" w:rsidRPr="002035A1" w:rsidRDefault="002035A1" w:rsidP="002035A1">
      <w:pPr>
        <w:spacing w:line="276" w:lineRule="auto"/>
        <w:rPr>
          <w:rFonts w:ascii="Calibri" w:hAnsi="Calibri"/>
        </w:rPr>
      </w:pPr>
    </w:p>
    <w:p w14:paraId="2D9137C8" w14:textId="77777777" w:rsidR="002035A1" w:rsidRPr="002035A1" w:rsidRDefault="002035A1" w:rsidP="002035A1">
      <w:pPr>
        <w:spacing w:line="276" w:lineRule="auto"/>
        <w:rPr>
          <w:rFonts w:ascii="Calibri" w:hAnsi="Calibri"/>
        </w:rPr>
      </w:pPr>
      <w:r w:rsidRPr="002035A1">
        <w:rPr>
          <w:rFonts w:ascii="Calibri" w:hAnsi="Calibri"/>
        </w:rPr>
        <w:t xml:space="preserve">At the office, I'm going to submit to my boss by doing what I'm asked to do. If something is illegal or immoral, that's different. I'm not talking about that. I'm just talking about doing the stuff around the office, the normal stuff, the responsibilities that you've been assigned. Again, you can disagree. But don't blow your testimony by being rebellious. </w:t>
      </w:r>
    </w:p>
    <w:p w14:paraId="3715C8C7" w14:textId="77777777" w:rsidR="002035A1" w:rsidRPr="002035A1" w:rsidRDefault="002035A1" w:rsidP="002035A1">
      <w:pPr>
        <w:spacing w:line="276" w:lineRule="auto"/>
        <w:rPr>
          <w:rFonts w:ascii="Calibri" w:hAnsi="Calibri"/>
        </w:rPr>
      </w:pPr>
    </w:p>
    <w:p w14:paraId="72C9B3F4" w14:textId="77777777" w:rsidR="00DF3A10" w:rsidRDefault="002035A1" w:rsidP="002035A1">
      <w:pPr>
        <w:spacing w:line="276" w:lineRule="auto"/>
        <w:rPr>
          <w:rFonts w:ascii="Calibri" w:hAnsi="Calibri"/>
        </w:rPr>
      </w:pPr>
      <w:r w:rsidRPr="002035A1">
        <w:rPr>
          <w:rFonts w:ascii="Calibri" w:hAnsi="Calibri"/>
        </w:rPr>
        <w:t>In my very first job, I worked at a church in the Dallas-Fort Worth area. I had a boss that would redo everything I was doing. I was working with my team. We were building leaders and building ministry. I would have a boss who would come in and change everything. We had been working for three months on this and he just came in and threw a stick of dynamite on everything. He drove me totally crazy. He drove my teammates crazy. Nobody liked him. He wasn't a bad guy, but it wasn't a good fit. But I submitted myself to him</w:t>
      </w:r>
      <w:r w:rsidR="00DF3A10">
        <w:rPr>
          <w:rFonts w:ascii="Calibri" w:hAnsi="Calibri"/>
        </w:rPr>
        <w:t>. G</w:t>
      </w:r>
      <w:r w:rsidRPr="002035A1">
        <w:rPr>
          <w:rFonts w:ascii="Calibri" w:hAnsi="Calibri"/>
        </w:rPr>
        <w:t xml:space="preserve">uess what happened? A year later, he pulled me in his office and said, “Ryan, the senior leadership of our church has promoted you. You're going to be on the same level as me now.” The problem went away. It was awesome. </w:t>
      </w:r>
    </w:p>
    <w:p w14:paraId="6B1C2D5B" w14:textId="77777777" w:rsidR="00DF3A10" w:rsidRDefault="00DF3A10" w:rsidP="002035A1">
      <w:pPr>
        <w:spacing w:line="276" w:lineRule="auto"/>
        <w:rPr>
          <w:rFonts w:ascii="Calibri" w:hAnsi="Calibri"/>
        </w:rPr>
      </w:pPr>
    </w:p>
    <w:p w14:paraId="347BB6BE" w14:textId="3F098410" w:rsidR="002035A1" w:rsidRPr="002035A1" w:rsidRDefault="002035A1" w:rsidP="002035A1">
      <w:pPr>
        <w:spacing w:line="276" w:lineRule="auto"/>
        <w:rPr>
          <w:rFonts w:ascii="Calibri" w:hAnsi="Calibri"/>
        </w:rPr>
      </w:pPr>
      <w:r w:rsidRPr="002035A1">
        <w:rPr>
          <w:rFonts w:ascii="Calibri" w:hAnsi="Calibri"/>
        </w:rPr>
        <w:t xml:space="preserve">I've often thought, had I rebelled, had I said everything I felt, if I would have said everything I thought, I probably would not have gotten the promotion because there are many that would have thought maybe I wasn't ready for that. </w:t>
      </w:r>
    </w:p>
    <w:p w14:paraId="091E5A63" w14:textId="77777777" w:rsidR="002035A1" w:rsidRPr="002035A1" w:rsidRDefault="002035A1" w:rsidP="002035A1">
      <w:pPr>
        <w:spacing w:line="276" w:lineRule="auto"/>
        <w:rPr>
          <w:rFonts w:ascii="Calibri" w:hAnsi="Calibri"/>
        </w:rPr>
      </w:pPr>
    </w:p>
    <w:p w14:paraId="6C7E46C1" w14:textId="77777777" w:rsidR="002035A1" w:rsidRPr="002035A1" w:rsidRDefault="002035A1" w:rsidP="002035A1">
      <w:pPr>
        <w:spacing w:line="276" w:lineRule="auto"/>
        <w:rPr>
          <w:rFonts w:ascii="Calibri" w:hAnsi="Calibri"/>
        </w:rPr>
      </w:pPr>
      <w:r w:rsidRPr="002035A1">
        <w:rPr>
          <w:rFonts w:ascii="Calibri" w:hAnsi="Calibri"/>
        </w:rPr>
        <w:t xml:space="preserve">I say that as a word of encouragement to you today. God's going to move you up when you can be under leadership and under authority where you are. Serve your boss, serve the office. Do what you've been asked to do. </w:t>
      </w:r>
    </w:p>
    <w:p w14:paraId="436D3C32" w14:textId="77777777" w:rsidR="002035A1" w:rsidRPr="002035A1" w:rsidRDefault="002035A1" w:rsidP="002035A1">
      <w:pPr>
        <w:spacing w:line="276" w:lineRule="auto"/>
        <w:rPr>
          <w:rFonts w:ascii="Calibri" w:hAnsi="Calibri"/>
        </w:rPr>
      </w:pPr>
    </w:p>
    <w:p w14:paraId="50AB1B29" w14:textId="77777777" w:rsidR="002035A1" w:rsidRPr="002035A1" w:rsidRDefault="002035A1" w:rsidP="002035A1">
      <w:pPr>
        <w:spacing w:line="276" w:lineRule="auto"/>
        <w:rPr>
          <w:rFonts w:ascii="Calibri" w:hAnsi="Calibri"/>
        </w:rPr>
      </w:pPr>
      <w:r w:rsidRPr="002035A1">
        <w:rPr>
          <w:rFonts w:ascii="Calibri" w:hAnsi="Calibri"/>
        </w:rPr>
        <w:t>“Serve wholeheartedly, as if you were serving the Lord” (Ephesians 6:7).</w:t>
      </w:r>
    </w:p>
    <w:p w14:paraId="4F3DDB4C" w14:textId="77777777" w:rsidR="002035A1" w:rsidRPr="002035A1" w:rsidRDefault="002035A1" w:rsidP="002035A1">
      <w:pPr>
        <w:spacing w:line="276" w:lineRule="auto"/>
        <w:rPr>
          <w:rFonts w:ascii="Calibri" w:hAnsi="Calibri"/>
        </w:rPr>
      </w:pPr>
    </w:p>
    <w:p w14:paraId="1312BF90" w14:textId="77777777" w:rsidR="002035A1" w:rsidRPr="002035A1" w:rsidRDefault="002035A1" w:rsidP="002035A1">
      <w:pPr>
        <w:spacing w:line="276" w:lineRule="auto"/>
        <w:rPr>
          <w:rFonts w:ascii="Calibri" w:hAnsi="Calibri"/>
        </w:rPr>
      </w:pPr>
      <w:r w:rsidRPr="002035A1">
        <w:rPr>
          <w:rFonts w:ascii="Calibri" w:hAnsi="Calibri"/>
        </w:rPr>
        <w:t>In other words, not half-heartedness. Full on. All the way.</w:t>
      </w:r>
    </w:p>
    <w:p w14:paraId="514BBFB1" w14:textId="77777777" w:rsidR="002035A1" w:rsidRPr="002035A1" w:rsidRDefault="002035A1" w:rsidP="002035A1">
      <w:pPr>
        <w:spacing w:line="276" w:lineRule="auto"/>
        <w:rPr>
          <w:rFonts w:ascii="Calibri" w:hAnsi="Calibri"/>
        </w:rPr>
      </w:pPr>
    </w:p>
    <w:p w14:paraId="6205D4F9" w14:textId="77777777" w:rsidR="002035A1" w:rsidRPr="002035A1" w:rsidRDefault="002035A1" w:rsidP="002035A1">
      <w:pPr>
        <w:spacing w:line="276" w:lineRule="auto"/>
        <w:rPr>
          <w:rFonts w:ascii="Calibri" w:hAnsi="Calibri"/>
        </w:rPr>
      </w:pPr>
      <w:r w:rsidRPr="002035A1">
        <w:rPr>
          <w:rFonts w:ascii="Calibri" w:hAnsi="Calibri"/>
        </w:rPr>
        <w:t xml:space="preserve">In Ephesians 6:8 it says, “The Lord will reward whatever good we do,” even when no one sees all the stuff you're doing. You're thinking, “I'm not appreciated. I've got these skills and gifts. Nobody's recognized that around here.” Just remember, God sees all of that. You're not laboring in vain. God sees every bit of it. </w:t>
      </w:r>
    </w:p>
    <w:p w14:paraId="14C82EF9" w14:textId="77777777" w:rsidR="002035A1" w:rsidRPr="002035A1" w:rsidRDefault="002035A1" w:rsidP="002035A1">
      <w:pPr>
        <w:spacing w:line="276" w:lineRule="auto"/>
        <w:rPr>
          <w:rFonts w:ascii="Calibri" w:hAnsi="Calibri"/>
        </w:rPr>
      </w:pPr>
    </w:p>
    <w:p w14:paraId="5EBECA1E" w14:textId="77777777" w:rsidR="002035A1" w:rsidRPr="002035A1" w:rsidRDefault="002035A1" w:rsidP="002035A1">
      <w:pPr>
        <w:spacing w:line="276" w:lineRule="auto"/>
        <w:rPr>
          <w:rFonts w:ascii="Calibri" w:hAnsi="Calibri"/>
        </w:rPr>
      </w:pPr>
      <w:r w:rsidRPr="002035A1">
        <w:rPr>
          <w:rFonts w:ascii="Calibri" w:hAnsi="Calibri"/>
        </w:rPr>
        <w:t>He also gives a word to employers. He says, “Respect your employees.”</w:t>
      </w:r>
    </w:p>
    <w:p w14:paraId="585CBB8F" w14:textId="77777777" w:rsidR="002035A1" w:rsidRPr="002035A1" w:rsidRDefault="002035A1" w:rsidP="002035A1">
      <w:pPr>
        <w:spacing w:line="276" w:lineRule="auto"/>
        <w:rPr>
          <w:rFonts w:ascii="Calibri" w:hAnsi="Calibri"/>
        </w:rPr>
      </w:pPr>
    </w:p>
    <w:p w14:paraId="789454E8" w14:textId="77777777" w:rsidR="002035A1" w:rsidRPr="002035A1" w:rsidRDefault="002035A1" w:rsidP="002035A1">
      <w:pPr>
        <w:spacing w:line="276" w:lineRule="auto"/>
        <w:rPr>
          <w:rFonts w:ascii="Calibri" w:hAnsi="Calibri"/>
        </w:rPr>
      </w:pPr>
      <w:r w:rsidRPr="002035A1">
        <w:rPr>
          <w:rFonts w:ascii="Calibri" w:hAnsi="Calibri"/>
        </w:rPr>
        <w:t>“And masters, treat your slaves in the same way” (Ephesians 6:9).</w:t>
      </w:r>
    </w:p>
    <w:p w14:paraId="6D8A4110" w14:textId="77777777" w:rsidR="002035A1" w:rsidRPr="002035A1" w:rsidRDefault="002035A1" w:rsidP="002035A1">
      <w:pPr>
        <w:spacing w:line="276" w:lineRule="auto"/>
        <w:rPr>
          <w:rFonts w:ascii="Calibri" w:hAnsi="Calibri"/>
        </w:rPr>
      </w:pPr>
    </w:p>
    <w:p w14:paraId="6BEEFB85" w14:textId="77777777" w:rsidR="002035A1" w:rsidRPr="002035A1" w:rsidRDefault="002035A1" w:rsidP="002035A1">
      <w:pPr>
        <w:spacing w:line="276" w:lineRule="auto"/>
        <w:rPr>
          <w:rFonts w:ascii="Calibri" w:hAnsi="Calibri"/>
        </w:rPr>
      </w:pPr>
      <w:r w:rsidRPr="002035A1">
        <w:rPr>
          <w:rFonts w:ascii="Calibri" w:hAnsi="Calibri"/>
        </w:rPr>
        <w:t xml:space="preserve">In other words, if you have people that work for you, you need to esteem them, you need to bless them, you need to pay them fair and on time. You need to take care of them. You need to do what you can do to build an environment in your business and your operation that is healthy and that sees people thrive. </w:t>
      </w:r>
    </w:p>
    <w:p w14:paraId="4A340F22" w14:textId="77777777" w:rsidR="002035A1" w:rsidRPr="002035A1" w:rsidRDefault="002035A1" w:rsidP="002035A1">
      <w:pPr>
        <w:spacing w:line="276" w:lineRule="auto"/>
        <w:rPr>
          <w:rFonts w:ascii="Calibri" w:hAnsi="Calibri"/>
        </w:rPr>
      </w:pPr>
    </w:p>
    <w:p w14:paraId="4A3561E5" w14:textId="0566D665" w:rsidR="002035A1" w:rsidRPr="002035A1" w:rsidRDefault="002035A1" w:rsidP="002035A1">
      <w:pPr>
        <w:spacing w:line="276" w:lineRule="auto"/>
        <w:rPr>
          <w:rFonts w:ascii="Calibri" w:hAnsi="Calibri"/>
        </w:rPr>
      </w:pPr>
      <w:r w:rsidRPr="002035A1">
        <w:rPr>
          <w:rFonts w:ascii="Calibri" w:hAnsi="Calibri"/>
        </w:rPr>
        <w:t>I have a friend</w:t>
      </w:r>
      <w:r w:rsidR="00DF3A10">
        <w:rPr>
          <w:rFonts w:ascii="Calibri" w:hAnsi="Calibri"/>
        </w:rPr>
        <w:t>,</w:t>
      </w:r>
      <w:r w:rsidRPr="002035A1">
        <w:rPr>
          <w:rFonts w:ascii="Calibri" w:hAnsi="Calibri"/>
        </w:rPr>
        <w:t xml:space="preserve"> a real committed Christian guy in another city, that started a company. You didn't have to be a Christian to work there, but many people were Christians. They did some really innovative things. They had a personal development time when you first came to the office where people could read their Bibles if they wanted to. You could read John Maxwell or whatever you were into. People loved that. They had Bible studies throughout the week. They had free counseling for anybody that was going through struggles in the company. They did a whole host of all kinds of things. You were like, “Wow, you're a business and you did that?” They created this great environment. They were voted one of the top 10 places to work in that metro area by their employees. Really all they did was take the principles of Ephesians 6:9-10 and implemented that into the workplace. </w:t>
      </w:r>
    </w:p>
    <w:p w14:paraId="7CF96029" w14:textId="77777777" w:rsidR="002035A1" w:rsidRPr="002035A1" w:rsidRDefault="002035A1" w:rsidP="002035A1">
      <w:pPr>
        <w:spacing w:line="276" w:lineRule="auto"/>
        <w:rPr>
          <w:rFonts w:ascii="Calibri" w:hAnsi="Calibri"/>
        </w:rPr>
      </w:pPr>
    </w:p>
    <w:p w14:paraId="05EAFA29" w14:textId="77777777" w:rsidR="002035A1" w:rsidRPr="002035A1" w:rsidRDefault="002035A1" w:rsidP="002035A1">
      <w:pPr>
        <w:spacing w:line="276" w:lineRule="auto"/>
        <w:rPr>
          <w:rFonts w:ascii="Calibri" w:hAnsi="Calibri"/>
        </w:rPr>
      </w:pPr>
      <w:r w:rsidRPr="002035A1">
        <w:rPr>
          <w:rFonts w:ascii="Calibri" w:hAnsi="Calibri"/>
        </w:rPr>
        <w:t xml:space="preserve">If you have people that work for you, figure out how they can thrive and help them get there. You'll build a great business. You'll build a great company. </w:t>
      </w:r>
    </w:p>
    <w:p w14:paraId="228BB4B6" w14:textId="77777777" w:rsidR="002035A1" w:rsidRPr="002035A1" w:rsidRDefault="002035A1" w:rsidP="002035A1">
      <w:pPr>
        <w:spacing w:line="276" w:lineRule="auto"/>
        <w:rPr>
          <w:rFonts w:ascii="Calibri" w:hAnsi="Calibri"/>
        </w:rPr>
      </w:pPr>
    </w:p>
    <w:p w14:paraId="64A07E56" w14:textId="77777777" w:rsidR="002035A1" w:rsidRPr="002035A1" w:rsidRDefault="002035A1" w:rsidP="002035A1">
      <w:pPr>
        <w:spacing w:line="276" w:lineRule="auto"/>
        <w:rPr>
          <w:rFonts w:ascii="Calibri" w:hAnsi="Calibri"/>
        </w:rPr>
      </w:pPr>
      <w:r w:rsidRPr="002035A1">
        <w:rPr>
          <w:rFonts w:ascii="Calibri" w:hAnsi="Calibri"/>
        </w:rPr>
        <w:t xml:space="preserve">Can you imagine what the world would be like if husbands were loving their wives and wives were following their husbands? Could you imagine what it would be like if employers and employees were yielding to each other? Could you imagine what it would be like if kids and parents could get on the same page by honoring and obeying, and by instructing and disciplining? The world would be a greater place. </w:t>
      </w:r>
    </w:p>
    <w:p w14:paraId="7C1B895F" w14:textId="77777777" w:rsidR="002035A1" w:rsidRPr="002035A1" w:rsidRDefault="002035A1" w:rsidP="002035A1">
      <w:pPr>
        <w:spacing w:line="276" w:lineRule="auto"/>
        <w:rPr>
          <w:rFonts w:ascii="Calibri" w:hAnsi="Calibri"/>
        </w:rPr>
      </w:pPr>
    </w:p>
    <w:p w14:paraId="47720370" w14:textId="77777777" w:rsidR="002035A1" w:rsidRPr="002035A1" w:rsidRDefault="002035A1" w:rsidP="002035A1">
      <w:pPr>
        <w:spacing w:line="276" w:lineRule="auto"/>
        <w:rPr>
          <w:rFonts w:ascii="Calibri" w:hAnsi="Calibri"/>
        </w:rPr>
      </w:pPr>
      <w:r w:rsidRPr="002035A1">
        <w:rPr>
          <w:rFonts w:ascii="Calibri" w:hAnsi="Calibri"/>
        </w:rPr>
        <w:br w:type="page"/>
      </w:r>
    </w:p>
    <w:p w14:paraId="7BFAB853" w14:textId="77777777" w:rsidR="002035A1" w:rsidRPr="002035A1" w:rsidRDefault="002035A1" w:rsidP="002035A1">
      <w:pPr>
        <w:spacing w:line="276" w:lineRule="auto"/>
        <w:rPr>
          <w:rFonts w:ascii="Calibri" w:hAnsi="Calibri"/>
          <w:b/>
          <w:bCs/>
          <w:sz w:val="28"/>
          <w:szCs w:val="28"/>
          <w:u w:val="single"/>
        </w:rPr>
      </w:pPr>
      <w:r w:rsidRPr="002035A1">
        <w:rPr>
          <w:rFonts w:ascii="Calibri" w:hAnsi="Calibri"/>
          <w:b/>
          <w:bCs/>
          <w:sz w:val="28"/>
          <w:szCs w:val="28"/>
          <w:u w:val="single"/>
        </w:rPr>
        <w:lastRenderedPageBreak/>
        <w:t>OUTLINE</w:t>
      </w:r>
    </w:p>
    <w:p w14:paraId="5C7E43C8" w14:textId="77777777" w:rsidR="002035A1" w:rsidRPr="002035A1" w:rsidRDefault="002035A1" w:rsidP="002035A1">
      <w:pPr>
        <w:spacing w:line="276" w:lineRule="auto"/>
        <w:rPr>
          <w:rFonts w:ascii="Calibri" w:hAnsi="Calibri"/>
          <w:b/>
          <w:bCs/>
          <w:u w:val="single"/>
        </w:rPr>
      </w:pPr>
    </w:p>
    <w:p w14:paraId="72FB44C4" w14:textId="77777777" w:rsidR="002035A1" w:rsidRPr="002035A1" w:rsidRDefault="002035A1" w:rsidP="002035A1">
      <w:pPr>
        <w:spacing w:line="276" w:lineRule="auto"/>
        <w:rPr>
          <w:rFonts w:ascii="Calibri" w:hAnsi="Calibri"/>
        </w:rPr>
      </w:pPr>
      <w:r w:rsidRPr="002035A1">
        <w:rPr>
          <w:rFonts w:ascii="Calibri" w:hAnsi="Calibri"/>
        </w:rPr>
        <w:t>“Yield to obey each other because you respect Christ.”</w:t>
      </w:r>
    </w:p>
    <w:p w14:paraId="2C8A0FBC" w14:textId="77777777" w:rsidR="002035A1" w:rsidRPr="002035A1" w:rsidRDefault="002035A1" w:rsidP="002035A1">
      <w:pPr>
        <w:spacing w:line="276" w:lineRule="auto"/>
        <w:rPr>
          <w:rFonts w:ascii="Calibri" w:hAnsi="Calibri"/>
        </w:rPr>
      </w:pPr>
      <w:r w:rsidRPr="002035A1">
        <w:rPr>
          <w:rFonts w:ascii="Calibri" w:hAnsi="Calibri"/>
        </w:rPr>
        <w:t>Ephesians 5:21 (NCV)</w:t>
      </w:r>
    </w:p>
    <w:p w14:paraId="478A74F1" w14:textId="77777777" w:rsidR="002035A1" w:rsidRPr="002035A1" w:rsidRDefault="002035A1" w:rsidP="002035A1">
      <w:pPr>
        <w:spacing w:line="276" w:lineRule="auto"/>
        <w:rPr>
          <w:rFonts w:ascii="Calibri" w:hAnsi="Calibri"/>
        </w:rPr>
      </w:pPr>
    </w:p>
    <w:p w14:paraId="25B50CA2" w14:textId="77777777" w:rsidR="002035A1" w:rsidRPr="002035A1" w:rsidRDefault="002035A1" w:rsidP="002035A1">
      <w:pPr>
        <w:spacing w:line="276" w:lineRule="auto"/>
        <w:rPr>
          <w:rFonts w:ascii="Calibri" w:hAnsi="Calibri"/>
          <w:b/>
          <w:bCs/>
        </w:rPr>
      </w:pPr>
      <w:r w:rsidRPr="002035A1">
        <w:rPr>
          <w:rFonts w:ascii="Calibri" w:hAnsi="Calibri"/>
          <w:b/>
          <w:bCs/>
        </w:rPr>
        <w:t>1. How Do Marriages Thrive?</w:t>
      </w:r>
    </w:p>
    <w:p w14:paraId="2DB2567B" w14:textId="77777777" w:rsidR="002035A1" w:rsidRPr="002035A1" w:rsidRDefault="002035A1" w:rsidP="002035A1">
      <w:pPr>
        <w:spacing w:line="276" w:lineRule="auto"/>
        <w:rPr>
          <w:rFonts w:ascii="Calibri" w:hAnsi="Calibri"/>
        </w:rPr>
      </w:pPr>
    </w:p>
    <w:p w14:paraId="2DAC65EE" w14:textId="77777777" w:rsidR="002035A1" w:rsidRPr="002035A1" w:rsidRDefault="002035A1" w:rsidP="002035A1">
      <w:pPr>
        <w:spacing w:line="276" w:lineRule="auto"/>
        <w:rPr>
          <w:rFonts w:ascii="Calibri" w:hAnsi="Calibri"/>
        </w:rPr>
      </w:pPr>
      <w:r w:rsidRPr="002035A1">
        <w:rPr>
          <w:rFonts w:ascii="Calibri" w:hAnsi="Calibri"/>
        </w:rPr>
        <w:t xml:space="preserve">“Husbands, love your wives, just as Christ loved the church and gave himself up for her…” </w:t>
      </w:r>
    </w:p>
    <w:p w14:paraId="49CF2C9C" w14:textId="77777777" w:rsidR="002035A1" w:rsidRPr="002035A1" w:rsidRDefault="002035A1" w:rsidP="002035A1">
      <w:pPr>
        <w:spacing w:line="276" w:lineRule="auto"/>
        <w:rPr>
          <w:rFonts w:ascii="Calibri" w:hAnsi="Calibri"/>
        </w:rPr>
      </w:pPr>
      <w:r w:rsidRPr="002035A1">
        <w:rPr>
          <w:rFonts w:ascii="Calibri" w:hAnsi="Calibri"/>
        </w:rPr>
        <w:t>Ephesians 5:25 (NIV)</w:t>
      </w:r>
    </w:p>
    <w:p w14:paraId="2BEF2BA6" w14:textId="77777777" w:rsidR="002035A1" w:rsidRPr="002035A1" w:rsidRDefault="002035A1" w:rsidP="002035A1">
      <w:pPr>
        <w:spacing w:line="276" w:lineRule="auto"/>
        <w:rPr>
          <w:rFonts w:ascii="Calibri" w:hAnsi="Calibri"/>
        </w:rPr>
      </w:pPr>
    </w:p>
    <w:p w14:paraId="116A4404" w14:textId="77777777" w:rsidR="002035A1" w:rsidRPr="002035A1" w:rsidRDefault="002035A1" w:rsidP="002035A1">
      <w:pPr>
        <w:spacing w:line="276" w:lineRule="auto"/>
        <w:rPr>
          <w:rFonts w:ascii="Calibri" w:hAnsi="Calibri"/>
        </w:rPr>
      </w:pPr>
      <w:r w:rsidRPr="002035A1">
        <w:rPr>
          <w:rFonts w:ascii="Calibri" w:hAnsi="Calibri"/>
        </w:rPr>
        <w:t xml:space="preserve">“In this same way, </w:t>
      </w:r>
      <w:proofErr w:type="gramStart"/>
      <w:r w:rsidRPr="002035A1">
        <w:rPr>
          <w:rFonts w:ascii="Calibri" w:hAnsi="Calibri"/>
        </w:rPr>
        <w:t>husbands</w:t>
      </w:r>
      <w:proofErr w:type="gramEnd"/>
      <w:r w:rsidRPr="002035A1">
        <w:rPr>
          <w:rFonts w:ascii="Calibri" w:hAnsi="Calibri"/>
        </w:rPr>
        <w:t xml:space="preserve"> ought to love their wives as their own bodies. He who loves his wife loves himself. After all, no one ever hated their own body, but they feed and care for their body, just as Christ does the church.”</w:t>
      </w:r>
    </w:p>
    <w:p w14:paraId="34C01696" w14:textId="77777777" w:rsidR="002035A1" w:rsidRPr="002035A1" w:rsidRDefault="002035A1" w:rsidP="002035A1">
      <w:pPr>
        <w:spacing w:line="276" w:lineRule="auto"/>
        <w:rPr>
          <w:rFonts w:ascii="Calibri" w:hAnsi="Calibri"/>
        </w:rPr>
      </w:pPr>
      <w:r w:rsidRPr="002035A1">
        <w:rPr>
          <w:rFonts w:ascii="Calibri" w:hAnsi="Calibri"/>
        </w:rPr>
        <w:t>Ephesians 5:28-29 (NIV)</w:t>
      </w:r>
    </w:p>
    <w:p w14:paraId="482F36C2" w14:textId="77777777" w:rsidR="002035A1" w:rsidRPr="002035A1" w:rsidRDefault="002035A1" w:rsidP="002035A1">
      <w:pPr>
        <w:spacing w:line="276" w:lineRule="auto"/>
        <w:rPr>
          <w:rFonts w:ascii="Calibri" w:hAnsi="Calibri"/>
        </w:rPr>
      </w:pPr>
    </w:p>
    <w:p w14:paraId="56548824" w14:textId="77777777" w:rsidR="002035A1" w:rsidRPr="002035A1" w:rsidRDefault="002035A1" w:rsidP="002035A1">
      <w:pPr>
        <w:spacing w:line="276" w:lineRule="auto"/>
        <w:rPr>
          <w:rFonts w:ascii="Calibri" w:hAnsi="Calibri"/>
        </w:rPr>
      </w:pPr>
      <w:r w:rsidRPr="002035A1">
        <w:rPr>
          <w:rFonts w:ascii="Calibri" w:hAnsi="Calibri"/>
        </w:rPr>
        <w:t>“Wives, submit to your husbands as to the Lord. For the husband is the head of the wife as Christ is the head of the church, his body, of which he is the Savior. Now as the church submits to Christ, so also wives should submit to their husbands in everything.”</w:t>
      </w:r>
    </w:p>
    <w:p w14:paraId="03F7BADA" w14:textId="77777777" w:rsidR="002035A1" w:rsidRPr="002035A1" w:rsidRDefault="002035A1" w:rsidP="002035A1">
      <w:pPr>
        <w:spacing w:line="276" w:lineRule="auto"/>
        <w:rPr>
          <w:rFonts w:ascii="Calibri" w:hAnsi="Calibri"/>
        </w:rPr>
      </w:pPr>
      <w:r w:rsidRPr="002035A1">
        <w:rPr>
          <w:rFonts w:ascii="Calibri" w:hAnsi="Calibri"/>
        </w:rPr>
        <w:t>Ephesians 5:22-24 (NIV)</w:t>
      </w:r>
    </w:p>
    <w:p w14:paraId="51C7F4A4" w14:textId="77777777" w:rsidR="002035A1" w:rsidRPr="002035A1" w:rsidRDefault="002035A1" w:rsidP="002035A1">
      <w:pPr>
        <w:spacing w:line="276" w:lineRule="auto"/>
        <w:rPr>
          <w:rFonts w:ascii="Calibri" w:hAnsi="Calibri"/>
          <w:b/>
          <w:bCs/>
        </w:rPr>
      </w:pPr>
    </w:p>
    <w:p w14:paraId="7F01214C" w14:textId="77777777" w:rsidR="002035A1" w:rsidRPr="002035A1" w:rsidRDefault="002035A1" w:rsidP="002035A1">
      <w:pPr>
        <w:spacing w:line="276" w:lineRule="auto"/>
        <w:rPr>
          <w:rFonts w:ascii="Calibri" w:hAnsi="Calibri"/>
        </w:rPr>
      </w:pPr>
      <w:r w:rsidRPr="002035A1">
        <w:rPr>
          <w:rFonts w:ascii="Calibri" w:hAnsi="Calibri"/>
          <w:b/>
          <w:bCs/>
        </w:rPr>
        <w:t>2. How Do Parents and Kids Thrive?</w:t>
      </w:r>
      <w:r w:rsidRPr="002035A1">
        <w:rPr>
          <w:rFonts w:ascii="Calibri" w:hAnsi="Calibri"/>
          <w:b/>
          <w:bCs/>
        </w:rPr>
        <w:br/>
      </w:r>
      <w:r w:rsidRPr="002035A1">
        <w:rPr>
          <w:rFonts w:ascii="Calibri" w:hAnsi="Calibri"/>
        </w:rPr>
        <w:br/>
        <w:t>“Children, obey your parents in the Lord, for this is right.”</w:t>
      </w:r>
    </w:p>
    <w:p w14:paraId="69676C20" w14:textId="77777777" w:rsidR="002035A1" w:rsidRPr="002035A1" w:rsidRDefault="002035A1" w:rsidP="002035A1">
      <w:pPr>
        <w:spacing w:line="276" w:lineRule="auto"/>
        <w:rPr>
          <w:rFonts w:ascii="Calibri" w:hAnsi="Calibri"/>
        </w:rPr>
      </w:pPr>
      <w:r w:rsidRPr="002035A1">
        <w:rPr>
          <w:rFonts w:ascii="Calibri" w:hAnsi="Calibri"/>
        </w:rPr>
        <w:t>Ephesians 6:1 (NIV)</w:t>
      </w:r>
    </w:p>
    <w:p w14:paraId="3FABE9DB" w14:textId="77777777" w:rsidR="002035A1" w:rsidRPr="002035A1" w:rsidRDefault="002035A1" w:rsidP="002035A1">
      <w:pPr>
        <w:spacing w:line="276" w:lineRule="auto"/>
        <w:rPr>
          <w:rFonts w:ascii="Calibri" w:hAnsi="Calibri"/>
        </w:rPr>
      </w:pPr>
    </w:p>
    <w:p w14:paraId="4137556B" w14:textId="77777777" w:rsidR="002035A1" w:rsidRPr="002035A1" w:rsidRDefault="002035A1" w:rsidP="002035A1">
      <w:pPr>
        <w:spacing w:line="276" w:lineRule="auto"/>
        <w:rPr>
          <w:rFonts w:ascii="Calibri" w:hAnsi="Calibri"/>
        </w:rPr>
      </w:pPr>
      <w:r w:rsidRPr="002035A1">
        <w:rPr>
          <w:rFonts w:ascii="Calibri" w:hAnsi="Calibri"/>
        </w:rPr>
        <w:t>“‘Honor your father and mother’—which is the first commandment with a promise— ‘so that it may go well with you and that you may enjoy long life on the earth.’”</w:t>
      </w:r>
    </w:p>
    <w:p w14:paraId="02D4C211" w14:textId="77777777" w:rsidR="002035A1" w:rsidRPr="002035A1" w:rsidRDefault="002035A1" w:rsidP="002035A1">
      <w:pPr>
        <w:spacing w:line="276" w:lineRule="auto"/>
        <w:rPr>
          <w:rFonts w:ascii="Calibri" w:hAnsi="Calibri"/>
        </w:rPr>
      </w:pPr>
      <w:r w:rsidRPr="002035A1">
        <w:rPr>
          <w:rFonts w:ascii="Calibri" w:hAnsi="Calibri"/>
        </w:rPr>
        <w:t>Ephesians 6:2-3 (NIV)</w:t>
      </w:r>
    </w:p>
    <w:p w14:paraId="3725B1A3" w14:textId="77777777" w:rsidR="002035A1" w:rsidRPr="002035A1" w:rsidRDefault="002035A1" w:rsidP="002035A1">
      <w:pPr>
        <w:spacing w:line="276" w:lineRule="auto"/>
        <w:rPr>
          <w:rFonts w:ascii="Calibri" w:hAnsi="Calibri"/>
        </w:rPr>
      </w:pPr>
    </w:p>
    <w:p w14:paraId="3C1C7B2E" w14:textId="77777777" w:rsidR="002035A1" w:rsidRPr="002035A1" w:rsidRDefault="002035A1" w:rsidP="002035A1">
      <w:pPr>
        <w:spacing w:line="276" w:lineRule="auto"/>
        <w:rPr>
          <w:rFonts w:ascii="Calibri" w:hAnsi="Calibri"/>
        </w:rPr>
      </w:pPr>
      <w:r w:rsidRPr="002035A1">
        <w:rPr>
          <w:rFonts w:ascii="Calibri" w:hAnsi="Calibri"/>
        </w:rPr>
        <w:t>“Fathers, do not provoke your children to anger, but raise them up in the discipline and instruction of the Lord.”</w:t>
      </w:r>
    </w:p>
    <w:p w14:paraId="2BAE70B3" w14:textId="77777777" w:rsidR="002035A1" w:rsidRPr="002035A1" w:rsidRDefault="002035A1" w:rsidP="002035A1">
      <w:pPr>
        <w:spacing w:line="276" w:lineRule="auto"/>
        <w:rPr>
          <w:rFonts w:ascii="Calibri" w:hAnsi="Calibri"/>
        </w:rPr>
      </w:pPr>
      <w:r w:rsidRPr="002035A1">
        <w:rPr>
          <w:rFonts w:ascii="Calibri" w:hAnsi="Calibri"/>
        </w:rPr>
        <w:t>Ephesians 6:4 (NET)</w:t>
      </w:r>
    </w:p>
    <w:p w14:paraId="5E264676" w14:textId="77777777" w:rsidR="002035A1" w:rsidRPr="002035A1" w:rsidRDefault="002035A1" w:rsidP="002035A1">
      <w:pPr>
        <w:spacing w:line="276" w:lineRule="auto"/>
        <w:rPr>
          <w:rFonts w:ascii="Calibri" w:hAnsi="Calibri"/>
        </w:rPr>
      </w:pPr>
    </w:p>
    <w:p w14:paraId="7D6A08FC" w14:textId="77777777" w:rsidR="002035A1" w:rsidRPr="002035A1" w:rsidRDefault="002035A1" w:rsidP="002035A1">
      <w:pPr>
        <w:spacing w:line="276" w:lineRule="auto"/>
        <w:rPr>
          <w:rFonts w:ascii="Calibri" w:hAnsi="Calibri"/>
          <w:b/>
          <w:bCs/>
        </w:rPr>
      </w:pPr>
      <w:r w:rsidRPr="002035A1">
        <w:rPr>
          <w:rFonts w:ascii="Calibri" w:hAnsi="Calibri"/>
          <w:b/>
          <w:bCs/>
        </w:rPr>
        <w:t>3. How do Employees and Bosses Thrive?</w:t>
      </w:r>
    </w:p>
    <w:p w14:paraId="67E7AFDE" w14:textId="77777777" w:rsidR="002035A1" w:rsidRPr="002035A1" w:rsidRDefault="002035A1" w:rsidP="002035A1">
      <w:pPr>
        <w:spacing w:line="276" w:lineRule="auto"/>
        <w:rPr>
          <w:rFonts w:ascii="Calibri" w:hAnsi="Calibri"/>
        </w:rPr>
      </w:pPr>
    </w:p>
    <w:p w14:paraId="3E52CF76" w14:textId="77777777" w:rsidR="002035A1" w:rsidRPr="002035A1" w:rsidRDefault="002035A1" w:rsidP="002035A1">
      <w:pPr>
        <w:spacing w:line="276" w:lineRule="auto"/>
        <w:rPr>
          <w:rFonts w:ascii="Calibri" w:hAnsi="Calibri"/>
        </w:rPr>
      </w:pPr>
      <w:r w:rsidRPr="002035A1">
        <w:rPr>
          <w:rFonts w:ascii="Calibri" w:hAnsi="Calibri"/>
        </w:rPr>
        <w:t>“Slaves, obey your earthly masters with respect and fear, and with sincerity of heart, just as you would obey Christ.”</w:t>
      </w:r>
    </w:p>
    <w:p w14:paraId="09EDA65B" w14:textId="77777777" w:rsidR="002035A1" w:rsidRPr="002035A1" w:rsidRDefault="002035A1" w:rsidP="002035A1">
      <w:pPr>
        <w:spacing w:line="276" w:lineRule="auto"/>
        <w:rPr>
          <w:rFonts w:ascii="Calibri" w:hAnsi="Calibri"/>
        </w:rPr>
      </w:pPr>
      <w:r w:rsidRPr="002035A1">
        <w:rPr>
          <w:rFonts w:ascii="Calibri" w:hAnsi="Calibri"/>
        </w:rPr>
        <w:lastRenderedPageBreak/>
        <w:t>Ephesians 6:5 (NIV)</w:t>
      </w:r>
    </w:p>
    <w:p w14:paraId="7D13A548" w14:textId="77777777" w:rsidR="002035A1" w:rsidRPr="002035A1" w:rsidRDefault="002035A1" w:rsidP="002035A1">
      <w:pPr>
        <w:spacing w:line="276" w:lineRule="auto"/>
        <w:rPr>
          <w:rFonts w:ascii="Calibri" w:hAnsi="Calibri"/>
        </w:rPr>
      </w:pPr>
    </w:p>
    <w:p w14:paraId="75B8AC25" w14:textId="77777777" w:rsidR="002035A1" w:rsidRPr="002035A1" w:rsidRDefault="002035A1" w:rsidP="002035A1">
      <w:pPr>
        <w:spacing w:line="276" w:lineRule="auto"/>
        <w:rPr>
          <w:rFonts w:ascii="Calibri" w:hAnsi="Calibri"/>
        </w:rPr>
      </w:pPr>
      <w:r w:rsidRPr="002035A1">
        <w:rPr>
          <w:rFonts w:ascii="Calibri" w:hAnsi="Calibri"/>
        </w:rPr>
        <w:t>“Serve wholeheartedly, as if you were serving the Lord, not men.”</w:t>
      </w:r>
    </w:p>
    <w:p w14:paraId="48B10459" w14:textId="77777777" w:rsidR="002035A1" w:rsidRPr="002035A1" w:rsidRDefault="002035A1" w:rsidP="002035A1">
      <w:pPr>
        <w:spacing w:line="276" w:lineRule="auto"/>
        <w:rPr>
          <w:rFonts w:ascii="Calibri" w:hAnsi="Calibri"/>
        </w:rPr>
      </w:pPr>
      <w:r w:rsidRPr="002035A1">
        <w:rPr>
          <w:rFonts w:ascii="Calibri" w:hAnsi="Calibri"/>
        </w:rPr>
        <w:t>Ephesians 6:7 (NIV)</w:t>
      </w:r>
    </w:p>
    <w:p w14:paraId="4A009C61" w14:textId="77777777" w:rsidR="002035A1" w:rsidRPr="002035A1" w:rsidRDefault="002035A1" w:rsidP="002035A1">
      <w:pPr>
        <w:spacing w:line="276" w:lineRule="auto"/>
        <w:rPr>
          <w:rFonts w:ascii="Calibri" w:hAnsi="Calibri"/>
        </w:rPr>
      </w:pPr>
    </w:p>
    <w:p w14:paraId="147C0B1C" w14:textId="77777777" w:rsidR="002035A1" w:rsidRPr="002035A1" w:rsidRDefault="002035A1" w:rsidP="002035A1">
      <w:pPr>
        <w:spacing w:line="276" w:lineRule="auto"/>
        <w:rPr>
          <w:rFonts w:ascii="Calibri" w:hAnsi="Calibri"/>
        </w:rPr>
      </w:pPr>
      <w:r w:rsidRPr="002035A1">
        <w:rPr>
          <w:rFonts w:ascii="Calibri" w:hAnsi="Calibri"/>
        </w:rPr>
        <w:t>“And masters, treat your slaves in the same way.”</w:t>
      </w:r>
    </w:p>
    <w:p w14:paraId="75C2EACA" w14:textId="77777777" w:rsidR="002035A1" w:rsidRPr="002035A1" w:rsidRDefault="002035A1" w:rsidP="002035A1">
      <w:pPr>
        <w:spacing w:line="276" w:lineRule="auto"/>
        <w:rPr>
          <w:rFonts w:ascii="Calibri" w:hAnsi="Calibri"/>
        </w:rPr>
      </w:pPr>
      <w:r w:rsidRPr="002035A1">
        <w:rPr>
          <w:rFonts w:ascii="Calibri" w:hAnsi="Calibri"/>
        </w:rPr>
        <w:t>Ephesians 6:9 (NIV)</w:t>
      </w:r>
    </w:p>
    <w:p w14:paraId="12E548F9" w14:textId="454D9D38" w:rsidR="009D7446" w:rsidRPr="00DC760B" w:rsidRDefault="009D7446" w:rsidP="009E4AB7">
      <w:pPr>
        <w:spacing w:line="276" w:lineRule="auto"/>
        <w:rPr>
          <w:rFonts w:ascii="Calibri" w:hAnsi="Calibri"/>
        </w:rPr>
      </w:pPr>
    </w:p>
    <w:sectPr w:rsidR="009D7446" w:rsidRPr="00DC760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DEA98" w14:textId="77777777" w:rsidR="00C162D3" w:rsidRDefault="00C162D3">
      <w:r>
        <w:separator/>
      </w:r>
    </w:p>
  </w:endnote>
  <w:endnote w:type="continuationSeparator" w:id="0">
    <w:p w14:paraId="28F51676" w14:textId="77777777" w:rsidR="00C162D3" w:rsidRDefault="00C162D3">
      <w:r>
        <w:continuationSeparator/>
      </w:r>
    </w:p>
  </w:endnote>
  <w:endnote w:type="continuationNotice" w:id="1">
    <w:p w14:paraId="7F9A70C0" w14:textId="77777777" w:rsidR="00C162D3" w:rsidRDefault="00C162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0873F" w14:textId="77777777" w:rsidR="004D7B9D" w:rsidRDefault="004D7B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44BB2F33" w:rsidR="000D064C" w:rsidRPr="00E001F4" w:rsidRDefault="00A11D21" w:rsidP="00A11D21">
    <w:pPr>
      <w:pStyle w:val="Footer"/>
      <w:rPr>
        <w:rFonts w:ascii="Calibri" w:hAnsi="Calibri"/>
      </w:rPr>
    </w:pPr>
    <w:r>
      <w:rPr>
        <w:rFonts w:ascii="Calibri" w:hAnsi="Calibri"/>
        <w:b/>
        <w:bCs/>
      </w:rPr>
      <w:tab/>
    </w:r>
    <w:r w:rsidR="00035EB9">
      <w:rPr>
        <w:rFonts w:ascii="Calibri" w:hAnsi="Calibri"/>
        <w:b/>
        <w:bCs/>
      </w:rPr>
      <w:t>YOLO</w:t>
    </w:r>
    <w:r w:rsidR="000D064C" w:rsidRPr="00E001F4">
      <w:rPr>
        <w:rFonts w:ascii="Calibri" w:hAnsi="Calibri"/>
        <w:b/>
        <w:bCs/>
      </w:rPr>
      <w:t>—</w:t>
    </w:r>
    <w:r w:rsidR="002035A1">
      <w:rPr>
        <w:rFonts w:ascii="Calibri" w:hAnsi="Calibri"/>
        <w:b/>
        <w:bCs/>
      </w:rPr>
      <w:t>Relationships That Rock</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BC4EF" w14:textId="77777777" w:rsidR="004D7B9D" w:rsidRDefault="004D7B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0C6D0" w14:textId="77777777" w:rsidR="00C162D3" w:rsidRDefault="00C162D3">
      <w:r>
        <w:separator/>
      </w:r>
    </w:p>
  </w:footnote>
  <w:footnote w:type="continuationSeparator" w:id="0">
    <w:p w14:paraId="36B97B90" w14:textId="77777777" w:rsidR="00C162D3" w:rsidRDefault="00C162D3">
      <w:r>
        <w:continuationSeparator/>
      </w:r>
    </w:p>
  </w:footnote>
  <w:footnote w:type="continuationNotice" w:id="1">
    <w:p w14:paraId="3DDDC3E9" w14:textId="77777777" w:rsidR="00C162D3" w:rsidRDefault="00C162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101D8"/>
    <w:rsid w:val="000122AD"/>
    <w:rsid w:val="00013A7D"/>
    <w:rsid w:val="00026902"/>
    <w:rsid w:val="00026CF2"/>
    <w:rsid w:val="00035EB9"/>
    <w:rsid w:val="000427BF"/>
    <w:rsid w:val="00044D9D"/>
    <w:rsid w:val="00045681"/>
    <w:rsid w:val="00046BD4"/>
    <w:rsid w:val="000529A4"/>
    <w:rsid w:val="000732B4"/>
    <w:rsid w:val="00082D3E"/>
    <w:rsid w:val="00084F3C"/>
    <w:rsid w:val="0008638E"/>
    <w:rsid w:val="00095757"/>
    <w:rsid w:val="000966E0"/>
    <w:rsid w:val="000A14EA"/>
    <w:rsid w:val="000B327E"/>
    <w:rsid w:val="000C27DD"/>
    <w:rsid w:val="000D064C"/>
    <w:rsid w:val="000D6515"/>
    <w:rsid w:val="000E5645"/>
    <w:rsid w:val="000F0806"/>
    <w:rsid w:val="000F352B"/>
    <w:rsid w:val="000F3E99"/>
    <w:rsid w:val="000F78CC"/>
    <w:rsid w:val="00100E61"/>
    <w:rsid w:val="00101707"/>
    <w:rsid w:val="00114FC8"/>
    <w:rsid w:val="00115B54"/>
    <w:rsid w:val="00124176"/>
    <w:rsid w:val="001307E2"/>
    <w:rsid w:val="00134671"/>
    <w:rsid w:val="00135D5D"/>
    <w:rsid w:val="00144288"/>
    <w:rsid w:val="001461B1"/>
    <w:rsid w:val="001822A0"/>
    <w:rsid w:val="00185CA0"/>
    <w:rsid w:val="001903F1"/>
    <w:rsid w:val="001A2F4C"/>
    <w:rsid w:val="001A3BD3"/>
    <w:rsid w:val="001A4038"/>
    <w:rsid w:val="001C6DAF"/>
    <w:rsid w:val="001C79EE"/>
    <w:rsid w:val="001E3993"/>
    <w:rsid w:val="001F22A4"/>
    <w:rsid w:val="001F2E97"/>
    <w:rsid w:val="001F736C"/>
    <w:rsid w:val="002035A1"/>
    <w:rsid w:val="002252B6"/>
    <w:rsid w:val="002255D9"/>
    <w:rsid w:val="00236AB3"/>
    <w:rsid w:val="002544A6"/>
    <w:rsid w:val="00255946"/>
    <w:rsid w:val="00274BB9"/>
    <w:rsid w:val="0028034F"/>
    <w:rsid w:val="002851D7"/>
    <w:rsid w:val="00285843"/>
    <w:rsid w:val="00290511"/>
    <w:rsid w:val="002A27F0"/>
    <w:rsid w:val="002B71A4"/>
    <w:rsid w:val="002B7D3B"/>
    <w:rsid w:val="002B7DA4"/>
    <w:rsid w:val="002C6F20"/>
    <w:rsid w:val="002D3E02"/>
    <w:rsid w:val="002D6FF3"/>
    <w:rsid w:val="002E1AD4"/>
    <w:rsid w:val="002F3A62"/>
    <w:rsid w:val="002F6231"/>
    <w:rsid w:val="00313F0F"/>
    <w:rsid w:val="003259AC"/>
    <w:rsid w:val="00327235"/>
    <w:rsid w:val="003351DD"/>
    <w:rsid w:val="003360D2"/>
    <w:rsid w:val="0034188B"/>
    <w:rsid w:val="00346C31"/>
    <w:rsid w:val="003675C2"/>
    <w:rsid w:val="00367BC2"/>
    <w:rsid w:val="003749C4"/>
    <w:rsid w:val="00385C45"/>
    <w:rsid w:val="00386B56"/>
    <w:rsid w:val="00394E73"/>
    <w:rsid w:val="00397EA2"/>
    <w:rsid w:val="003A58AE"/>
    <w:rsid w:val="003B4BBB"/>
    <w:rsid w:val="003D2E36"/>
    <w:rsid w:val="003E0C7C"/>
    <w:rsid w:val="003E3313"/>
    <w:rsid w:val="003E6080"/>
    <w:rsid w:val="003F23DC"/>
    <w:rsid w:val="003F6FC6"/>
    <w:rsid w:val="00403663"/>
    <w:rsid w:val="00404A59"/>
    <w:rsid w:val="00420262"/>
    <w:rsid w:val="0042042A"/>
    <w:rsid w:val="00423B74"/>
    <w:rsid w:val="004275C2"/>
    <w:rsid w:val="00427806"/>
    <w:rsid w:val="00436846"/>
    <w:rsid w:val="00440449"/>
    <w:rsid w:val="00442464"/>
    <w:rsid w:val="00447886"/>
    <w:rsid w:val="004511A1"/>
    <w:rsid w:val="00451849"/>
    <w:rsid w:val="004816A2"/>
    <w:rsid w:val="004A349B"/>
    <w:rsid w:val="004A73C5"/>
    <w:rsid w:val="004B25B5"/>
    <w:rsid w:val="004C3050"/>
    <w:rsid w:val="004C3F37"/>
    <w:rsid w:val="004C5E5A"/>
    <w:rsid w:val="004D1C32"/>
    <w:rsid w:val="004D7B9D"/>
    <w:rsid w:val="004E7372"/>
    <w:rsid w:val="004F7185"/>
    <w:rsid w:val="00504A84"/>
    <w:rsid w:val="005135BB"/>
    <w:rsid w:val="00514E43"/>
    <w:rsid w:val="005250E7"/>
    <w:rsid w:val="00541C1A"/>
    <w:rsid w:val="00554E4A"/>
    <w:rsid w:val="0057422B"/>
    <w:rsid w:val="00582FFE"/>
    <w:rsid w:val="00585F84"/>
    <w:rsid w:val="005922EB"/>
    <w:rsid w:val="00597F6B"/>
    <w:rsid w:val="005B2103"/>
    <w:rsid w:val="005B3EED"/>
    <w:rsid w:val="005B43AA"/>
    <w:rsid w:val="005B5A7B"/>
    <w:rsid w:val="005C25AD"/>
    <w:rsid w:val="005D45B6"/>
    <w:rsid w:val="005E1B8C"/>
    <w:rsid w:val="005E3D64"/>
    <w:rsid w:val="005E7A87"/>
    <w:rsid w:val="0062720A"/>
    <w:rsid w:val="00631CBE"/>
    <w:rsid w:val="00661114"/>
    <w:rsid w:val="006652C7"/>
    <w:rsid w:val="006666D7"/>
    <w:rsid w:val="00672F9E"/>
    <w:rsid w:val="00676E96"/>
    <w:rsid w:val="006A24A7"/>
    <w:rsid w:val="006A6FCB"/>
    <w:rsid w:val="006B0FE0"/>
    <w:rsid w:val="006B301C"/>
    <w:rsid w:val="006B7862"/>
    <w:rsid w:val="006C1B51"/>
    <w:rsid w:val="006C4559"/>
    <w:rsid w:val="006D24DF"/>
    <w:rsid w:val="006D3136"/>
    <w:rsid w:val="006D3F80"/>
    <w:rsid w:val="006D5364"/>
    <w:rsid w:val="006E03B6"/>
    <w:rsid w:val="006E4F39"/>
    <w:rsid w:val="006E77E6"/>
    <w:rsid w:val="00702914"/>
    <w:rsid w:val="007078B8"/>
    <w:rsid w:val="007630E7"/>
    <w:rsid w:val="007819D8"/>
    <w:rsid w:val="00791189"/>
    <w:rsid w:val="007960BA"/>
    <w:rsid w:val="007A6325"/>
    <w:rsid w:val="007C5C95"/>
    <w:rsid w:val="007E1319"/>
    <w:rsid w:val="007F5E3F"/>
    <w:rsid w:val="008073BF"/>
    <w:rsid w:val="00826279"/>
    <w:rsid w:val="008356BD"/>
    <w:rsid w:val="0084063F"/>
    <w:rsid w:val="00844CFA"/>
    <w:rsid w:val="00861BBA"/>
    <w:rsid w:val="00866B7A"/>
    <w:rsid w:val="00870C4A"/>
    <w:rsid w:val="00872B1A"/>
    <w:rsid w:val="00873D30"/>
    <w:rsid w:val="00890144"/>
    <w:rsid w:val="00894E92"/>
    <w:rsid w:val="00895E2E"/>
    <w:rsid w:val="008B653B"/>
    <w:rsid w:val="008C653F"/>
    <w:rsid w:val="008D1537"/>
    <w:rsid w:val="008D3643"/>
    <w:rsid w:val="008E36F7"/>
    <w:rsid w:val="00907C7C"/>
    <w:rsid w:val="0091120A"/>
    <w:rsid w:val="00911AC1"/>
    <w:rsid w:val="00915AB5"/>
    <w:rsid w:val="009175B4"/>
    <w:rsid w:val="00923C10"/>
    <w:rsid w:val="00937628"/>
    <w:rsid w:val="009417A7"/>
    <w:rsid w:val="0094730B"/>
    <w:rsid w:val="00951E3F"/>
    <w:rsid w:val="00956D2C"/>
    <w:rsid w:val="00963031"/>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C2312"/>
    <w:rsid w:val="009D293D"/>
    <w:rsid w:val="009D7446"/>
    <w:rsid w:val="009E04CE"/>
    <w:rsid w:val="009E4AB7"/>
    <w:rsid w:val="009E5D50"/>
    <w:rsid w:val="009F6672"/>
    <w:rsid w:val="00A0763F"/>
    <w:rsid w:val="00A11D21"/>
    <w:rsid w:val="00A164E1"/>
    <w:rsid w:val="00A43A90"/>
    <w:rsid w:val="00A51274"/>
    <w:rsid w:val="00A51B63"/>
    <w:rsid w:val="00A64FC4"/>
    <w:rsid w:val="00A779D8"/>
    <w:rsid w:val="00A80D5D"/>
    <w:rsid w:val="00A83591"/>
    <w:rsid w:val="00A93495"/>
    <w:rsid w:val="00AA5ED6"/>
    <w:rsid w:val="00AB12C5"/>
    <w:rsid w:val="00AC1B83"/>
    <w:rsid w:val="00AD59D2"/>
    <w:rsid w:val="00AF468A"/>
    <w:rsid w:val="00B03B8B"/>
    <w:rsid w:val="00B10327"/>
    <w:rsid w:val="00B158DB"/>
    <w:rsid w:val="00B15D23"/>
    <w:rsid w:val="00B3092B"/>
    <w:rsid w:val="00B40364"/>
    <w:rsid w:val="00B44FE0"/>
    <w:rsid w:val="00B47A64"/>
    <w:rsid w:val="00B56A4D"/>
    <w:rsid w:val="00B604D0"/>
    <w:rsid w:val="00B648D9"/>
    <w:rsid w:val="00B92770"/>
    <w:rsid w:val="00B940D4"/>
    <w:rsid w:val="00BA7A74"/>
    <w:rsid w:val="00BB16C8"/>
    <w:rsid w:val="00BC10B4"/>
    <w:rsid w:val="00BC4BDD"/>
    <w:rsid w:val="00BD145D"/>
    <w:rsid w:val="00BD21E1"/>
    <w:rsid w:val="00BD63AF"/>
    <w:rsid w:val="00BE35BE"/>
    <w:rsid w:val="00BF7F06"/>
    <w:rsid w:val="00C01D01"/>
    <w:rsid w:val="00C133CA"/>
    <w:rsid w:val="00C162D3"/>
    <w:rsid w:val="00C21AF8"/>
    <w:rsid w:val="00C251B8"/>
    <w:rsid w:val="00C64E5E"/>
    <w:rsid w:val="00C67DA9"/>
    <w:rsid w:val="00C80B1C"/>
    <w:rsid w:val="00C86674"/>
    <w:rsid w:val="00CB2F64"/>
    <w:rsid w:val="00CC7FC1"/>
    <w:rsid w:val="00CD108B"/>
    <w:rsid w:val="00CE52CA"/>
    <w:rsid w:val="00CE6359"/>
    <w:rsid w:val="00CF45D3"/>
    <w:rsid w:val="00CF7248"/>
    <w:rsid w:val="00D17448"/>
    <w:rsid w:val="00D2027F"/>
    <w:rsid w:val="00D21495"/>
    <w:rsid w:val="00D220DB"/>
    <w:rsid w:val="00D22877"/>
    <w:rsid w:val="00D22EE5"/>
    <w:rsid w:val="00D26C77"/>
    <w:rsid w:val="00D3206F"/>
    <w:rsid w:val="00D3614E"/>
    <w:rsid w:val="00D373B7"/>
    <w:rsid w:val="00D44685"/>
    <w:rsid w:val="00D46BAD"/>
    <w:rsid w:val="00D6624D"/>
    <w:rsid w:val="00D80D10"/>
    <w:rsid w:val="00D86340"/>
    <w:rsid w:val="00D91F73"/>
    <w:rsid w:val="00D92F29"/>
    <w:rsid w:val="00DA0349"/>
    <w:rsid w:val="00DA7996"/>
    <w:rsid w:val="00DB7063"/>
    <w:rsid w:val="00DC3E39"/>
    <w:rsid w:val="00DC760B"/>
    <w:rsid w:val="00DD197D"/>
    <w:rsid w:val="00DD2573"/>
    <w:rsid w:val="00DE0F70"/>
    <w:rsid w:val="00DE70E9"/>
    <w:rsid w:val="00DF09E4"/>
    <w:rsid w:val="00DF1705"/>
    <w:rsid w:val="00DF33A8"/>
    <w:rsid w:val="00DF3A10"/>
    <w:rsid w:val="00DF3AF6"/>
    <w:rsid w:val="00DF7B5B"/>
    <w:rsid w:val="00E001F4"/>
    <w:rsid w:val="00E01194"/>
    <w:rsid w:val="00E0430E"/>
    <w:rsid w:val="00E04312"/>
    <w:rsid w:val="00E3156D"/>
    <w:rsid w:val="00E34A7C"/>
    <w:rsid w:val="00E53191"/>
    <w:rsid w:val="00E56D30"/>
    <w:rsid w:val="00E64AE0"/>
    <w:rsid w:val="00E667AB"/>
    <w:rsid w:val="00E75A9B"/>
    <w:rsid w:val="00E76851"/>
    <w:rsid w:val="00E80CE9"/>
    <w:rsid w:val="00E91EAD"/>
    <w:rsid w:val="00EB040E"/>
    <w:rsid w:val="00ED0AA7"/>
    <w:rsid w:val="00EE4684"/>
    <w:rsid w:val="00EF1491"/>
    <w:rsid w:val="00EF1DC2"/>
    <w:rsid w:val="00F07ABA"/>
    <w:rsid w:val="00F110E3"/>
    <w:rsid w:val="00F152F0"/>
    <w:rsid w:val="00F16C31"/>
    <w:rsid w:val="00F31FAF"/>
    <w:rsid w:val="00F3234E"/>
    <w:rsid w:val="00F36CB1"/>
    <w:rsid w:val="00F37FD7"/>
    <w:rsid w:val="00F417EF"/>
    <w:rsid w:val="00F47752"/>
    <w:rsid w:val="00F81C0F"/>
    <w:rsid w:val="00F9296D"/>
    <w:rsid w:val="00FA0A8B"/>
    <w:rsid w:val="00FA4B6D"/>
    <w:rsid w:val="00FA4E2D"/>
    <w:rsid w:val="00FA59FF"/>
    <w:rsid w:val="00FB290F"/>
    <w:rsid w:val="00FC473F"/>
    <w:rsid w:val="00FD11E5"/>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wnloads/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0</TotalTime>
  <Pages>15</Pages>
  <Words>4529</Words>
  <Characters>25819</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30288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2</cp:revision>
  <cp:lastPrinted>2023-01-30T19:06:00Z</cp:lastPrinted>
  <dcterms:created xsi:type="dcterms:W3CDTF">2023-04-12T15:38:00Z</dcterms:created>
  <dcterms:modified xsi:type="dcterms:W3CDTF">2023-04-12T15:38:00Z</dcterms:modified>
  <cp:category/>
</cp:coreProperties>
</file>